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2685"/>
        <w:gridCol w:w="2668"/>
        <w:gridCol w:w="3969"/>
      </w:tblGrid>
      <w:tr w:rsidR="00CD3276" w:rsidRPr="003F504B" w14:paraId="41F9FB92" w14:textId="77777777" w:rsidTr="0072798C">
        <w:tc>
          <w:tcPr>
            <w:tcW w:w="268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pct15" w:color="auto" w:fill="auto"/>
          </w:tcPr>
          <w:p w14:paraId="337DF8EC" w14:textId="2307E5E9" w:rsidR="003E006A" w:rsidRPr="00DB36CE" w:rsidRDefault="00005C36" w:rsidP="003E006A">
            <w:pPr>
              <w:spacing w:after="0" w:line="240" w:lineRule="auto"/>
              <w:rPr>
                <w:rFonts w:ascii="Verdana" w:hAnsi="Verdana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Verdana" w:hAnsi="Verdana"/>
                <w:b/>
                <w:sz w:val="28"/>
                <w:szCs w:val="28"/>
              </w:rPr>
              <w:t>Waarneming</w:t>
            </w:r>
            <w:r w:rsidR="003E006A">
              <w:rPr>
                <w:rFonts w:ascii="Verdana" w:hAnsi="Verdana"/>
                <w:b/>
                <w:sz w:val="28"/>
                <w:szCs w:val="28"/>
              </w:rPr>
              <w:t xml:space="preserve">s- </w:t>
            </w:r>
            <w:r w:rsidR="00152D5E">
              <w:rPr>
                <w:rFonts w:ascii="Verdana" w:hAnsi="Verdana"/>
                <w:b/>
                <w:sz w:val="28"/>
                <w:szCs w:val="28"/>
              </w:rPr>
              <w:t>formulier</w:t>
            </w:r>
          </w:p>
          <w:p w14:paraId="4D8F35BF" w14:textId="09604AA3" w:rsidR="00CD3276" w:rsidRDefault="00CD3276" w:rsidP="0072798C">
            <w:pPr>
              <w:spacing w:after="0" w:line="240" w:lineRule="auto"/>
              <w:rPr>
                <w:rFonts w:ascii="Verdana" w:hAnsi="Verdana"/>
                <w:b/>
                <w:sz w:val="28"/>
                <w:szCs w:val="28"/>
              </w:rPr>
            </w:pPr>
          </w:p>
          <w:p w14:paraId="1FC62B75" w14:textId="73035A91" w:rsidR="00BE7821" w:rsidRDefault="00390AED" w:rsidP="0072798C">
            <w:pPr>
              <w:spacing w:after="0" w:line="240" w:lineRule="auto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Deel W</w:t>
            </w:r>
          </w:p>
          <w:p w14:paraId="0EC07BF6" w14:textId="77777777" w:rsidR="00005C36" w:rsidRPr="00DB36CE" w:rsidRDefault="00005C36" w:rsidP="0072798C">
            <w:pPr>
              <w:spacing w:after="0" w:line="240" w:lineRule="auto"/>
              <w:rPr>
                <w:rFonts w:ascii="Verdana" w:hAnsi="Verdana"/>
                <w:b/>
                <w:sz w:val="28"/>
                <w:szCs w:val="28"/>
              </w:rPr>
            </w:pPr>
          </w:p>
          <w:p w14:paraId="4C940A65" w14:textId="14E99625" w:rsidR="00CD3276" w:rsidRPr="00DB36CE" w:rsidRDefault="00906114" w:rsidP="0072798C">
            <w:pPr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Waarnemingsrapport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65FADAA" w14:textId="0C8ADA86" w:rsidR="00CD3276" w:rsidRPr="003F504B" w:rsidRDefault="005303FB" w:rsidP="005303FB">
            <w:pPr>
              <w:pStyle w:val="netwerkweergavenparagraaf"/>
              <w:numPr>
                <w:ilvl w:val="0"/>
                <w:numId w:val="0"/>
              </w:num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N</w:t>
            </w:r>
            <w:r w:rsidR="00CD3276">
              <w:rPr>
                <w:rFonts w:ascii="Verdana" w:hAnsi="Verdana" w:cs="Courier New"/>
                <w:sz w:val="20"/>
                <w:szCs w:val="20"/>
              </w:rPr>
              <w:t>ummer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63EF3" w14:textId="5E0F3565" w:rsidR="00CD3276" w:rsidRPr="00140DAF" w:rsidRDefault="00636632" w:rsidP="0090611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140DAF">
              <w:rPr>
                <w:rFonts w:ascii="Verdana" w:hAnsi="Verdana"/>
                <w:sz w:val="18"/>
                <w:szCs w:val="18"/>
              </w:rPr>
              <w:t>(Nummer)</w:t>
            </w:r>
          </w:p>
        </w:tc>
      </w:tr>
      <w:tr w:rsidR="00CD3276" w:rsidRPr="003F504B" w14:paraId="2FAA50C8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0EB37067" w14:textId="77777777" w:rsidR="00CD3276" w:rsidRPr="003F504B" w:rsidRDefault="00CD3276" w:rsidP="0072798C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14EBCE07" w14:textId="5618D0A6" w:rsidR="00CD3276" w:rsidRPr="003F504B" w:rsidRDefault="00152D5E" w:rsidP="00152D5E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D</w:t>
            </w:r>
            <w:r w:rsidR="00CD3276" w:rsidRPr="003F504B"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atum</w:t>
            </w: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 xml:space="preserve"> van uitvoering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B9545" w14:textId="4B7645B8" w:rsidR="00CD3276" w:rsidRPr="00140DAF" w:rsidRDefault="00636632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140DAF">
              <w:rPr>
                <w:rFonts w:ascii="Verdana" w:hAnsi="Verdana"/>
                <w:sz w:val="18"/>
                <w:szCs w:val="18"/>
              </w:rPr>
              <w:t>(Datum)</w:t>
            </w:r>
          </w:p>
        </w:tc>
      </w:tr>
      <w:tr w:rsidR="00152D5E" w:rsidRPr="003F504B" w14:paraId="3D9A724F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0861AC95" w14:textId="77777777" w:rsidR="00152D5E" w:rsidRPr="003F504B" w:rsidRDefault="00152D5E" w:rsidP="0072798C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6268687" w14:textId="0F790474" w:rsidR="00152D5E" w:rsidRDefault="00B5615F" w:rsidP="00B5615F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Naam w</w:t>
            </w:r>
            <w:r w:rsidR="00152D5E"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aarnemer</w:t>
            </w:r>
            <w:r w:rsidR="00BF514F"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(s)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03BDF0" w14:textId="135D7299" w:rsidR="00152D5E" w:rsidRPr="00140DAF" w:rsidRDefault="00636632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140DAF">
              <w:rPr>
                <w:rFonts w:ascii="Verdana" w:hAnsi="Verdana"/>
                <w:sz w:val="18"/>
                <w:szCs w:val="18"/>
              </w:rPr>
              <w:t>(Naam)</w:t>
            </w:r>
          </w:p>
        </w:tc>
      </w:tr>
      <w:tr w:rsidR="007507E0" w:rsidRPr="003F504B" w14:paraId="56DFEF2A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057B0409" w14:textId="77777777" w:rsidR="007507E0" w:rsidRPr="003F504B" w:rsidRDefault="007507E0" w:rsidP="0072798C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B567BB9" w14:textId="010BE71A" w:rsidR="007507E0" w:rsidRDefault="007507E0" w:rsidP="00B5615F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Naam uitvoerder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D559BA" w14:textId="5B296C3A" w:rsidR="007507E0" w:rsidRPr="00140DAF" w:rsidRDefault="007507E0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(Naam)</w:t>
            </w:r>
          </w:p>
        </w:tc>
      </w:tr>
      <w:tr w:rsidR="00CD3276" w:rsidRPr="003F504B" w14:paraId="1EE8E692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33E9E4E5" w14:textId="77777777" w:rsidR="00CD3276" w:rsidRPr="003F504B" w:rsidRDefault="00CD3276" w:rsidP="0072798C">
            <w:pPr>
              <w:spacing w:after="0" w:line="240" w:lineRule="auto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EFEEFAC" w14:textId="77777777" w:rsidR="00CD3276" w:rsidRPr="003F504B" w:rsidRDefault="00CD3276" w:rsidP="0072798C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Zaaknummer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3D6218" w14:textId="7FE23674" w:rsidR="00CD3276" w:rsidRPr="00140DAF" w:rsidRDefault="00636632" w:rsidP="00005C3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140DAF">
              <w:rPr>
                <w:rFonts w:ascii="Verdana" w:hAnsi="Verdana"/>
                <w:sz w:val="18"/>
                <w:szCs w:val="18"/>
              </w:rPr>
              <w:t>(Nummer)</w:t>
            </w:r>
          </w:p>
        </w:tc>
      </w:tr>
      <w:tr w:rsidR="00CD3276" w:rsidRPr="003F504B" w14:paraId="417A9070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67E23D30" w14:textId="77777777" w:rsidR="00CD3276" w:rsidRPr="003F504B" w:rsidRDefault="00CD3276" w:rsidP="0072798C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D524595" w14:textId="77777777" w:rsidR="00CD3276" w:rsidRPr="003F504B" w:rsidRDefault="00CD3276" w:rsidP="0072798C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 w:rsidRPr="003F504B"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Korte zaako</w:t>
            </w: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mschrijving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445B98" w14:textId="3748EC43" w:rsidR="00CD3276" w:rsidRPr="00140DAF" w:rsidRDefault="00636632" w:rsidP="0063663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140DAF">
              <w:rPr>
                <w:rFonts w:ascii="Verdana" w:hAnsi="Verdana"/>
                <w:sz w:val="18"/>
                <w:szCs w:val="18"/>
              </w:rPr>
              <w:t>(Naam van project)</w:t>
            </w:r>
          </w:p>
        </w:tc>
      </w:tr>
      <w:tr w:rsidR="00CD3276" w:rsidRPr="003F504B" w14:paraId="76910E3A" w14:textId="77777777" w:rsidTr="0072798C">
        <w:tc>
          <w:tcPr>
            <w:tcW w:w="2685" w:type="dxa"/>
            <w:vMerge/>
            <w:tcBorders>
              <w:right w:val="single" w:sz="4" w:space="0" w:color="auto"/>
            </w:tcBorders>
            <w:shd w:val="pct15" w:color="auto" w:fill="auto"/>
          </w:tcPr>
          <w:p w14:paraId="1603F7B3" w14:textId="77777777" w:rsidR="00CD3276" w:rsidRPr="003F504B" w:rsidRDefault="00CD3276" w:rsidP="0072798C">
            <w:pPr>
              <w:spacing w:after="0" w:line="240" w:lineRule="auto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1424DCB" w14:textId="77777777" w:rsidR="00CD3276" w:rsidRPr="003F504B" w:rsidRDefault="00CD3276" w:rsidP="0072798C">
            <w:pPr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Courier New"/>
                <w:sz w:val="20"/>
                <w:szCs w:val="20"/>
                <w:lang w:eastAsia="nl-NL"/>
              </w:rPr>
              <w:t>Opdrachtnemer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F2E53" w14:textId="6E28FA04" w:rsidR="00CD3276" w:rsidRPr="00140DAF" w:rsidRDefault="00636632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140DAF">
              <w:rPr>
                <w:rFonts w:ascii="Verdana" w:hAnsi="Verdana"/>
                <w:sz w:val="18"/>
                <w:szCs w:val="18"/>
              </w:rPr>
              <w:t>(Naam)</w:t>
            </w:r>
          </w:p>
        </w:tc>
      </w:tr>
      <w:tr w:rsidR="00CD3276" w:rsidRPr="003F504B" w14:paraId="7DD4572C" w14:textId="77777777" w:rsidTr="0072798C">
        <w:tc>
          <w:tcPr>
            <w:tcW w:w="2685" w:type="dxa"/>
            <w:vMerge/>
            <w:tcBorders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5DBAC60" w14:textId="77777777" w:rsidR="00CD3276" w:rsidRPr="003F504B" w:rsidRDefault="00CD3276" w:rsidP="0072798C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4770A888" w14:textId="3BC97280" w:rsidR="00CD3276" w:rsidRPr="003F504B" w:rsidRDefault="00A72DC1" w:rsidP="006457D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Documentkenmerk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E3216" w14:textId="2BE1E910" w:rsidR="00CD3276" w:rsidRPr="00140DAF" w:rsidRDefault="00636632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140DAF">
              <w:rPr>
                <w:rFonts w:ascii="Verdana" w:hAnsi="Verdana"/>
                <w:sz w:val="18"/>
                <w:szCs w:val="18"/>
              </w:rPr>
              <w:t>(Kenmerk)</w:t>
            </w:r>
          </w:p>
        </w:tc>
      </w:tr>
    </w:tbl>
    <w:p w14:paraId="56212360" w14:textId="77777777" w:rsidR="00CD3276" w:rsidRDefault="00CD3276" w:rsidP="00CD3276">
      <w:pPr>
        <w:rPr>
          <w:rFonts w:ascii="Verdana" w:hAnsi="Verdana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322"/>
      </w:tblGrid>
      <w:tr w:rsidR="00CD3276" w:rsidRPr="003F504B" w14:paraId="3576E6A2" w14:textId="77777777" w:rsidTr="0072798C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14:paraId="50570565" w14:textId="77777777" w:rsidR="00CD3276" w:rsidRPr="00DB36CE" w:rsidRDefault="00CD3276" w:rsidP="0072798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B36CE">
              <w:rPr>
                <w:rFonts w:ascii="Verdana" w:hAnsi="Verdana"/>
                <w:b/>
                <w:sz w:val="20"/>
                <w:szCs w:val="20"/>
              </w:rPr>
              <w:t xml:space="preserve">1. </w:t>
            </w:r>
            <w:r w:rsidRPr="00DB36CE">
              <w:rPr>
                <w:rFonts w:ascii="Verdana" w:hAnsi="Verdana"/>
                <w:b/>
                <w:sz w:val="20"/>
                <w:szCs w:val="20"/>
              </w:rPr>
              <w:tab/>
              <w:t>Algemene informatie</w:t>
            </w:r>
          </w:p>
        </w:tc>
      </w:tr>
      <w:tr w:rsidR="005E1F33" w:rsidRPr="003F504B" w14:paraId="4A06732F" w14:textId="77777777" w:rsidTr="005E1F33">
        <w:trPr>
          <w:trHeight w:val="496"/>
        </w:trPr>
        <w:tc>
          <w:tcPr>
            <w:tcW w:w="9322" w:type="dxa"/>
            <w:tcBorders>
              <w:top w:val="single" w:sz="4" w:space="0" w:color="auto"/>
            </w:tcBorders>
            <w:shd w:val="clear" w:color="auto" w:fill="auto"/>
          </w:tcPr>
          <w:p w14:paraId="5475E607" w14:textId="5A1C68A1" w:rsidR="005E1F33" w:rsidRPr="00140DAF" w:rsidRDefault="00636632" w:rsidP="0095010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140DAF">
              <w:rPr>
                <w:rFonts w:ascii="Verdana" w:hAnsi="Verdana"/>
                <w:sz w:val="18"/>
                <w:szCs w:val="18"/>
              </w:rPr>
              <w:t>(informatie waar rekening mee moet worden gehouden bij het uitvoeren van de waarneming)</w:t>
            </w:r>
          </w:p>
        </w:tc>
      </w:tr>
    </w:tbl>
    <w:p w14:paraId="2BA22AAD" w14:textId="77777777" w:rsidR="00CD3276" w:rsidRDefault="00CD3276" w:rsidP="00CD3276">
      <w:pPr>
        <w:rPr>
          <w:rFonts w:ascii="Verdana" w:hAnsi="Verdana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322"/>
      </w:tblGrid>
      <w:tr w:rsidR="00CD3276" w:rsidRPr="003F504B" w14:paraId="0BAB7A76" w14:textId="77777777" w:rsidTr="00BF514F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14:paraId="59E6F0A9" w14:textId="248FE3FA" w:rsidR="00CD3276" w:rsidRPr="00DB36CE" w:rsidRDefault="00152D5E" w:rsidP="00152D5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005C36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005C36">
              <w:rPr>
                <w:rFonts w:ascii="Verdana" w:hAnsi="Verdana"/>
                <w:b/>
                <w:sz w:val="20"/>
                <w:szCs w:val="20"/>
              </w:rPr>
              <w:tab/>
            </w:r>
            <w:r w:rsidR="001160FE">
              <w:rPr>
                <w:rFonts w:ascii="Verdana" w:hAnsi="Verdana"/>
                <w:b/>
                <w:sz w:val="20"/>
                <w:szCs w:val="20"/>
              </w:rPr>
              <w:t>Doel</w:t>
            </w:r>
          </w:p>
        </w:tc>
      </w:tr>
      <w:tr w:rsidR="00BF514F" w:rsidRPr="003F504B" w14:paraId="63F5AA8B" w14:textId="77777777" w:rsidTr="00BF514F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7414EC" w14:textId="651A1571" w:rsidR="00BF514F" w:rsidRPr="00636632" w:rsidRDefault="00140DAF" w:rsidP="00152D5E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</w:t>
            </w:r>
            <w:r w:rsidR="00636632" w:rsidRPr="00636632">
              <w:rPr>
                <w:rFonts w:ascii="Verdana" w:hAnsi="Verdana"/>
                <w:sz w:val="18"/>
                <w:szCs w:val="18"/>
              </w:rPr>
              <w:t>O</w:t>
            </w:r>
            <w:r w:rsidR="00BF514F" w:rsidRPr="00636632">
              <w:rPr>
                <w:rFonts w:ascii="Verdana" w:hAnsi="Verdana"/>
                <w:sz w:val="18"/>
                <w:szCs w:val="18"/>
              </w:rPr>
              <w:t>mschri</w:t>
            </w:r>
            <w:r w:rsidR="00636632" w:rsidRPr="00636632">
              <w:rPr>
                <w:rFonts w:ascii="Verdana" w:hAnsi="Verdana"/>
                <w:sz w:val="18"/>
                <w:szCs w:val="18"/>
              </w:rPr>
              <w:t xml:space="preserve">jving </w:t>
            </w:r>
            <w:r w:rsidR="00BE7821" w:rsidRPr="00636632">
              <w:rPr>
                <w:rFonts w:ascii="Verdana" w:hAnsi="Verdana"/>
                <w:sz w:val="18"/>
                <w:szCs w:val="18"/>
              </w:rPr>
              <w:t xml:space="preserve">wat </w:t>
            </w:r>
            <w:r w:rsidR="00636632" w:rsidRPr="00636632">
              <w:rPr>
                <w:rFonts w:ascii="Verdana" w:hAnsi="Verdana"/>
                <w:sz w:val="18"/>
                <w:szCs w:val="18"/>
              </w:rPr>
              <w:t xml:space="preserve">het resultaat van </w:t>
            </w:r>
            <w:r w:rsidR="00BE7821" w:rsidRPr="00636632">
              <w:rPr>
                <w:rFonts w:ascii="Verdana" w:hAnsi="Verdana"/>
                <w:sz w:val="18"/>
                <w:szCs w:val="18"/>
              </w:rPr>
              <w:t>de waarneming dient</w:t>
            </w:r>
            <w:r w:rsidR="00BF514F" w:rsidRPr="00636632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36632" w:rsidRPr="00636632">
              <w:rPr>
                <w:rFonts w:ascii="Verdana" w:hAnsi="Verdana"/>
                <w:sz w:val="18"/>
                <w:szCs w:val="18"/>
              </w:rPr>
              <w:t>zijn.</w:t>
            </w:r>
          </w:p>
          <w:p w14:paraId="09D57F7E" w14:textId="2CB7542A" w:rsidR="00BF514F" w:rsidRPr="00636632" w:rsidRDefault="00BF514F" w:rsidP="00152D5E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636632">
              <w:rPr>
                <w:rFonts w:ascii="Verdana" w:hAnsi="Verdana"/>
                <w:sz w:val="18"/>
                <w:szCs w:val="18"/>
              </w:rPr>
              <w:t>b.v.</w:t>
            </w:r>
          </w:p>
          <w:p w14:paraId="53202D18" w14:textId="692F19C8" w:rsidR="00BF514F" w:rsidRPr="00636632" w:rsidRDefault="001038FA" w:rsidP="00BF514F">
            <w:pPr>
              <w:pStyle w:val="Lijstalinea"/>
              <w:numPr>
                <w:ilvl w:val="0"/>
                <w:numId w:val="48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Zijn er waarnemingen</w:t>
            </w:r>
            <w:r w:rsidR="00BE7821" w:rsidRPr="00636632">
              <w:rPr>
                <w:rFonts w:ascii="Verdana" w:hAnsi="Verdana"/>
                <w:sz w:val="18"/>
                <w:szCs w:val="18"/>
              </w:rPr>
              <w:t xml:space="preserve"> op de uitvoering en/of het product?</w:t>
            </w:r>
          </w:p>
          <w:p w14:paraId="264D4AF2" w14:textId="6F1584F2" w:rsidR="008A0270" w:rsidRPr="00636632" w:rsidRDefault="008A0270" w:rsidP="008A0270">
            <w:pPr>
              <w:pStyle w:val="Lijstalinea"/>
              <w:numPr>
                <w:ilvl w:val="0"/>
                <w:numId w:val="48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636632">
              <w:rPr>
                <w:rFonts w:ascii="Verdana" w:hAnsi="Verdana"/>
                <w:sz w:val="18"/>
                <w:szCs w:val="18"/>
              </w:rPr>
              <w:t>Wordt er veilig gewerkt</w:t>
            </w:r>
            <w:r w:rsidR="004742BA">
              <w:rPr>
                <w:rFonts w:ascii="Verdana" w:hAnsi="Verdana"/>
                <w:sz w:val="18"/>
                <w:szCs w:val="18"/>
              </w:rPr>
              <w:t>(o.a. orde en netheid)</w:t>
            </w:r>
            <w:r w:rsidRPr="00636632">
              <w:rPr>
                <w:rFonts w:ascii="Verdana" w:hAnsi="Verdana"/>
                <w:sz w:val="18"/>
                <w:szCs w:val="18"/>
              </w:rPr>
              <w:t>?</w:t>
            </w:r>
          </w:p>
          <w:p w14:paraId="494B2C77" w14:textId="7D9C9082" w:rsidR="00BE7821" w:rsidRPr="00BF514F" w:rsidRDefault="0046750F" w:rsidP="004742BA">
            <w:pPr>
              <w:pStyle w:val="Lijstalinea"/>
              <w:numPr>
                <w:ilvl w:val="0"/>
                <w:numId w:val="48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>Zijn er v</w:t>
            </w:r>
            <w:r w:rsidR="008A0270" w:rsidRPr="00636632">
              <w:rPr>
                <w:rFonts w:ascii="Verdana" w:hAnsi="Verdana"/>
                <w:sz w:val="18"/>
                <w:szCs w:val="18"/>
              </w:rPr>
              <w:t>anuit waarneming</w:t>
            </w:r>
            <w:r>
              <w:rPr>
                <w:rFonts w:ascii="Verdana" w:hAnsi="Verdana"/>
                <w:sz w:val="18"/>
                <w:szCs w:val="18"/>
              </w:rPr>
              <w:t>en</w:t>
            </w:r>
            <w:r w:rsidR="008A0270" w:rsidRPr="00636632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adviezen op </w:t>
            </w:r>
            <w:r w:rsidR="00BE7821" w:rsidRPr="00636632">
              <w:rPr>
                <w:rFonts w:ascii="Verdana" w:hAnsi="Verdana"/>
                <w:sz w:val="18"/>
                <w:szCs w:val="18"/>
              </w:rPr>
              <w:t xml:space="preserve"> bestaande risico’s </w:t>
            </w:r>
            <w:r w:rsidR="008A0270" w:rsidRPr="00636632">
              <w:rPr>
                <w:rFonts w:ascii="Verdana" w:hAnsi="Verdana"/>
                <w:sz w:val="18"/>
                <w:szCs w:val="18"/>
              </w:rPr>
              <w:t xml:space="preserve">en/of </w:t>
            </w:r>
            <w:r w:rsidR="00BE7821" w:rsidRPr="00636632">
              <w:rPr>
                <w:rFonts w:ascii="Verdana" w:hAnsi="Verdana"/>
                <w:sz w:val="18"/>
                <w:szCs w:val="18"/>
              </w:rPr>
              <w:t>nieuwe risico’s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  <w:r w:rsidR="00140DAF">
              <w:rPr>
                <w:rFonts w:ascii="Verdana" w:hAnsi="Verdana"/>
                <w:sz w:val="18"/>
                <w:szCs w:val="18"/>
              </w:rPr>
              <w:t>)</w:t>
            </w:r>
          </w:p>
        </w:tc>
      </w:tr>
    </w:tbl>
    <w:p w14:paraId="4C39B69A" w14:textId="77777777" w:rsidR="00B128C7" w:rsidRDefault="00B128C7" w:rsidP="00B128C7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1142"/>
        <w:gridCol w:w="2187"/>
        <w:gridCol w:w="2071"/>
        <w:gridCol w:w="2015"/>
        <w:gridCol w:w="1907"/>
      </w:tblGrid>
      <w:tr w:rsidR="00B128C7" w:rsidRPr="003F504B" w14:paraId="0A957563" w14:textId="77777777" w:rsidTr="009A07DE">
        <w:tc>
          <w:tcPr>
            <w:tcW w:w="932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14:paraId="5D1F087C" w14:textId="6281F79B" w:rsidR="00B128C7" w:rsidRPr="00DB36CE" w:rsidRDefault="00B128C7" w:rsidP="009A07D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DB36CE">
              <w:rPr>
                <w:rFonts w:ascii="Verdana" w:hAnsi="Verdana"/>
                <w:b/>
                <w:sz w:val="20"/>
                <w:szCs w:val="20"/>
              </w:rPr>
              <w:t>.</w:t>
            </w:r>
            <w:r w:rsidRPr="00DB36CE">
              <w:rPr>
                <w:rFonts w:ascii="Verdana" w:hAnsi="Verdana"/>
                <w:b/>
                <w:sz w:val="20"/>
                <w:szCs w:val="20"/>
              </w:rPr>
              <w:tab/>
            </w:r>
            <w:r w:rsidR="00E9441A">
              <w:rPr>
                <w:rFonts w:ascii="Verdana" w:hAnsi="Verdana"/>
                <w:b/>
                <w:sz w:val="20"/>
                <w:szCs w:val="20"/>
              </w:rPr>
              <w:t>Waarnemingsaspecten</w:t>
            </w:r>
          </w:p>
        </w:tc>
      </w:tr>
      <w:tr w:rsidR="005E1F33" w:rsidRPr="003F504B" w14:paraId="207A0769" w14:textId="77777777" w:rsidTr="005E1F33">
        <w:tc>
          <w:tcPr>
            <w:tcW w:w="53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73F0CAF" w14:textId="35C43893" w:rsidR="005E1F33" w:rsidRDefault="005E1F33" w:rsidP="005E1F3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Risico’s</w:t>
            </w:r>
            <w:r w:rsidR="00140DA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40DAF" w:rsidRPr="00636632">
              <w:rPr>
                <w:rFonts w:ascii="Verdana" w:hAnsi="Verdana"/>
                <w:sz w:val="18"/>
                <w:szCs w:val="18"/>
              </w:rPr>
              <w:t>(</w:t>
            </w:r>
            <w:r w:rsidR="00140DAF" w:rsidRPr="00636632">
              <w:rPr>
                <w:rFonts w:ascii="Verdana" w:eastAsiaTheme="minorHAnsi" w:hAnsi="Verdana" w:cs="Verdana"/>
                <w:sz w:val="18"/>
                <w:szCs w:val="18"/>
              </w:rPr>
              <w:t>voor meer informatie, zie risicodossier)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pct15" w:color="auto" w:fill="auto"/>
            <w:vAlign w:val="center"/>
          </w:tcPr>
          <w:p w14:paraId="75EA50AF" w14:textId="065A12A2" w:rsidR="005E1F33" w:rsidRDefault="005E1F33" w:rsidP="005E1F3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E1F33">
              <w:rPr>
                <w:rFonts w:ascii="Verdana" w:hAnsi="Verdana"/>
                <w:b/>
                <w:sz w:val="20"/>
                <w:szCs w:val="20"/>
              </w:rPr>
              <w:t>Locatie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pct15" w:color="auto" w:fill="auto"/>
            <w:vAlign w:val="center"/>
          </w:tcPr>
          <w:p w14:paraId="1E46E2DD" w14:textId="6CB3F526" w:rsidR="005E1F33" w:rsidRDefault="005E1F33" w:rsidP="005E1F3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Aandachtspunt</w:t>
            </w:r>
          </w:p>
        </w:tc>
      </w:tr>
      <w:tr w:rsidR="00140DAF" w:rsidRPr="003F504B" w14:paraId="43976A1C" w14:textId="77777777" w:rsidTr="00933654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5EF0B" w14:textId="10FBCBB5" w:rsidR="005E1F33" w:rsidRPr="00B128C7" w:rsidRDefault="005E1F33" w:rsidP="00B128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b/>
              </w:rPr>
              <w:t>N</w:t>
            </w:r>
            <w:r w:rsidRPr="00B128C7">
              <w:rPr>
                <w:b/>
              </w:rPr>
              <w:t>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F97FE74" w14:textId="36677BF9" w:rsidR="00636632" w:rsidRPr="00636632" w:rsidRDefault="005E1F33" w:rsidP="00636632">
            <w:pPr>
              <w:spacing w:after="0" w:line="240" w:lineRule="auto"/>
              <w:jc w:val="center"/>
              <w:rPr>
                <w:b/>
              </w:rPr>
            </w:pPr>
            <w:r w:rsidRPr="00B128C7">
              <w:rPr>
                <w:b/>
              </w:rPr>
              <w:t>Risico omschrijving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5097FF4" w14:textId="3A321E83" w:rsidR="005E1F33" w:rsidRPr="00B128C7" w:rsidRDefault="005E1F33" w:rsidP="00B128C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128C7">
              <w:rPr>
                <w:b/>
              </w:rPr>
              <w:t>Oorzaak</w:t>
            </w:r>
          </w:p>
        </w:tc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87EAF5A" w14:textId="24E87EED" w:rsidR="005E1F33" w:rsidRPr="00B128C7" w:rsidRDefault="005E1F33" w:rsidP="00B128C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C50674A" w14:textId="4C8D1543" w:rsidR="005E1F33" w:rsidRPr="00B128C7" w:rsidRDefault="005E1F33" w:rsidP="00B128C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B128C7" w:rsidRPr="003F504B" w14:paraId="25497D91" w14:textId="77777777" w:rsidTr="005E1F33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35D7A" w14:textId="0B21D05E" w:rsidR="00B128C7" w:rsidRPr="00636632" w:rsidRDefault="00636632" w:rsidP="0072798C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636632">
              <w:rPr>
                <w:rFonts w:ascii="Verdana" w:hAnsi="Verdana"/>
                <w:sz w:val="18"/>
                <w:szCs w:val="18"/>
              </w:rPr>
              <w:t>(nummer)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F60B15" w14:textId="11C52F02" w:rsidR="00B128C7" w:rsidRPr="00636632" w:rsidRDefault="00140DAF" w:rsidP="0072798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(zie risicodossier)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13DE8D" w14:textId="7C53091A" w:rsidR="00B128C7" w:rsidRPr="002A53DB" w:rsidRDefault="00140DAF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(zie risicodossier)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4D8A5B" w14:textId="65711619" w:rsidR="00B128C7" w:rsidRPr="00140DAF" w:rsidRDefault="00636632" w:rsidP="005E1F33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140DAF">
              <w:rPr>
                <w:rFonts w:ascii="Verdana" w:hAnsi="Verdana"/>
                <w:sz w:val="18"/>
                <w:szCs w:val="18"/>
              </w:rPr>
              <w:t>(</w:t>
            </w:r>
            <w:r w:rsidR="00140DAF">
              <w:rPr>
                <w:rFonts w:ascii="Verdana" w:hAnsi="Verdana"/>
                <w:sz w:val="18"/>
                <w:szCs w:val="18"/>
              </w:rPr>
              <w:t>beheero</w:t>
            </w:r>
            <w:r w:rsidR="00BF514F" w:rsidRPr="00140DAF">
              <w:rPr>
                <w:rFonts w:ascii="Verdana" w:hAnsi="Verdana"/>
                <w:sz w:val="18"/>
                <w:szCs w:val="18"/>
              </w:rPr>
              <w:t>bject</w:t>
            </w:r>
            <w:r w:rsidRPr="00140DAF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C1BBAB" w14:textId="61925FB8" w:rsidR="00B128C7" w:rsidRPr="00140DAF" w:rsidRDefault="00B128C7" w:rsidP="005E1F33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128C7" w:rsidRPr="003F504B" w14:paraId="615BB4EF" w14:textId="77777777" w:rsidTr="005E1F33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3A03" w14:textId="77777777" w:rsidR="00B128C7" w:rsidRPr="003F504B" w:rsidRDefault="00B128C7" w:rsidP="0072798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204B74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FB43C1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63402B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A1919B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128C7" w:rsidRPr="003F504B" w14:paraId="42F2FE5D" w14:textId="77777777" w:rsidTr="005E1F33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96EE" w14:textId="77777777" w:rsidR="00B128C7" w:rsidRPr="003F504B" w:rsidRDefault="00B128C7" w:rsidP="0072798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832046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79E1FD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DF8878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832A1B" w14:textId="77777777" w:rsidR="00B128C7" w:rsidRPr="002A53DB" w:rsidRDefault="00B128C7" w:rsidP="0072798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2C4FF81" w14:textId="77777777" w:rsidR="00B128C7" w:rsidRDefault="00B128C7"/>
    <w:p w14:paraId="05183F45" w14:textId="77777777" w:rsidR="00BE7821" w:rsidRDefault="00BE7821">
      <w: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1546"/>
        <w:gridCol w:w="1615"/>
        <w:gridCol w:w="3164"/>
        <w:gridCol w:w="2997"/>
      </w:tblGrid>
      <w:tr w:rsidR="00CD3276" w:rsidRPr="003F504B" w14:paraId="34F2C351" w14:textId="77777777" w:rsidTr="0072798C">
        <w:tc>
          <w:tcPr>
            <w:tcW w:w="93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14:paraId="28FAB4B1" w14:textId="48268109" w:rsidR="00CD3276" w:rsidRPr="00DB36CE" w:rsidRDefault="00BE7821" w:rsidP="00A72DC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4</w:t>
            </w:r>
            <w:r w:rsidR="00CD3276" w:rsidRPr="00DB36CE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CD3276" w:rsidRPr="00DB36CE">
              <w:rPr>
                <w:rFonts w:ascii="Verdana" w:hAnsi="Verdana"/>
                <w:b/>
                <w:sz w:val="20"/>
                <w:szCs w:val="20"/>
              </w:rPr>
              <w:tab/>
            </w:r>
            <w:r w:rsidR="00A72DC1">
              <w:rPr>
                <w:rFonts w:ascii="Verdana" w:hAnsi="Verdana"/>
                <w:b/>
                <w:sz w:val="20"/>
                <w:szCs w:val="20"/>
              </w:rPr>
              <w:t>Conclusie</w:t>
            </w:r>
          </w:p>
        </w:tc>
      </w:tr>
      <w:tr w:rsidR="00CD3276" w:rsidRPr="003F504B" w14:paraId="023BFA3D" w14:textId="77777777" w:rsidTr="0072798C">
        <w:tc>
          <w:tcPr>
            <w:tcW w:w="93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2A3E0" w14:textId="72ECB18A" w:rsidR="00636632" w:rsidRPr="00636632" w:rsidRDefault="00636632" w:rsidP="0063663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</w:t>
            </w:r>
            <w:r w:rsidRPr="00636632">
              <w:rPr>
                <w:rFonts w:ascii="Verdana" w:hAnsi="Verdana"/>
                <w:sz w:val="20"/>
                <w:szCs w:val="20"/>
              </w:rPr>
              <w:t>De conclusie dient gerelateerd t</w:t>
            </w:r>
            <w:r>
              <w:rPr>
                <w:rFonts w:ascii="Verdana" w:hAnsi="Verdana"/>
                <w:sz w:val="20"/>
                <w:szCs w:val="20"/>
              </w:rPr>
              <w:t>e zijn aan het doel van de waarneming</w:t>
            </w:r>
            <w:r w:rsidRPr="00636632">
              <w:rPr>
                <w:rFonts w:ascii="Verdana" w:hAnsi="Verdana"/>
                <w:sz w:val="20"/>
                <w:szCs w:val="20"/>
              </w:rPr>
              <w:t xml:space="preserve"> en de risico’s die van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36632">
              <w:rPr>
                <w:rFonts w:ascii="Verdana" w:hAnsi="Verdana"/>
                <w:sz w:val="20"/>
                <w:szCs w:val="20"/>
              </w:rPr>
              <w:t>toepassing zijn. Op basis van de conclusie moet een oordeel over de noodzaak tot en</w:t>
            </w:r>
          </w:p>
          <w:p w14:paraId="3A4D01BF" w14:textId="38936F4E" w:rsidR="003E006A" w:rsidRDefault="00636632" w:rsidP="0063663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mate van bijstelling </w:t>
            </w:r>
            <w:r w:rsidRPr="00636632">
              <w:rPr>
                <w:rFonts w:ascii="Verdana" w:hAnsi="Verdana"/>
                <w:sz w:val="20"/>
                <w:szCs w:val="20"/>
              </w:rPr>
              <w:t>van de</w:t>
            </w:r>
            <w:r>
              <w:rPr>
                <w:rFonts w:ascii="Verdana" w:hAnsi="Verdana"/>
                <w:sz w:val="20"/>
                <w:szCs w:val="20"/>
              </w:rPr>
              <w:t xml:space="preserve"> risico’s kunnen worden gevormd.)</w:t>
            </w:r>
          </w:p>
          <w:p w14:paraId="3748C751" w14:textId="77777777" w:rsidR="001160FE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3507AB1B" w14:textId="019B8DB7" w:rsidR="001160FE" w:rsidRPr="00C2675F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72DC1" w:rsidRPr="003F504B" w14:paraId="195019EE" w14:textId="77777777" w:rsidTr="00A72DC1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EC60F3" w14:textId="54D69A75" w:rsidR="00A72DC1" w:rsidRPr="00A72DC1" w:rsidRDefault="00BE7821" w:rsidP="00AB503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4.</w:t>
            </w:r>
            <w:r w:rsidR="00AB5039">
              <w:rPr>
                <w:rFonts w:ascii="Verdana" w:hAnsi="Verdana"/>
                <w:b/>
                <w:sz w:val="20"/>
                <w:szCs w:val="20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E9441A">
              <w:rPr>
                <w:rFonts w:ascii="Verdana" w:hAnsi="Verdana"/>
                <w:b/>
                <w:sz w:val="20"/>
                <w:szCs w:val="20"/>
              </w:rPr>
              <w:t>Advies m.b</w:t>
            </w:r>
            <w:r w:rsidR="005E1F33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E9441A">
              <w:rPr>
                <w:rFonts w:ascii="Verdana" w:hAnsi="Verdana"/>
                <w:b/>
                <w:sz w:val="20"/>
                <w:szCs w:val="20"/>
              </w:rPr>
              <w:t>t. r</w:t>
            </w:r>
            <w:r w:rsidR="00A72DC1" w:rsidRPr="00A72DC1">
              <w:rPr>
                <w:rFonts w:ascii="Verdana" w:hAnsi="Verdana"/>
                <w:b/>
                <w:sz w:val="20"/>
                <w:szCs w:val="20"/>
              </w:rPr>
              <w:t>isico’s</w:t>
            </w:r>
          </w:p>
        </w:tc>
      </w:tr>
      <w:tr w:rsidR="001160FE" w:rsidRPr="003F504B" w14:paraId="42BBF94D" w14:textId="77777777" w:rsidTr="00A72DC1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196171" w14:textId="3902C504" w:rsidR="001160FE" w:rsidRPr="00A72DC1" w:rsidRDefault="001160FE" w:rsidP="001160F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Bestaande risico’s</w:t>
            </w:r>
          </w:p>
        </w:tc>
      </w:tr>
      <w:tr w:rsidR="001160FE" w:rsidRPr="003F504B" w14:paraId="4DBE82D8" w14:textId="77777777" w:rsidTr="00AB5039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0058BA" w14:textId="35F66F4B" w:rsidR="001160FE" w:rsidRPr="00A72DC1" w:rsidRDefault="001160FE" w:rsidP="003E006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Nummer</w:t>
            </w:r>
          </w:p>
        </w:tc>
        <w:tc>
          <w:tcPr>
            <w:tcW w:w="7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2BC8AD" w14:textId="63CE50C5" w:rsidR="001160FE" w:rsidRPr="00A72DC1" w:rsidRDefault="00E9441A" w:rsidP="001160F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Advies</w:t>
            </w:r>
          </w:p>
        </w:tc>
      </w:tr>
      <w:tr w:rsidR="001160FE" w:rsidRPr="003F504B" w14:paraId="1A1BD51C" w14:textId="77777777" w:rsidTr="00AB5039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CC4AF" w14:textId="34DC997F" w:rsidR="001160FE" w:rsidRPr="00140DAF" w:rsidRDefault="00140DAF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(n</w:t>
            </w:r>
            <w:r w:rsidRPr="00140DAF">
              <w:rPr>
                <w:rFonts w:ascii="Verdana" w:hAnsi="Verdana"/>
                <w:sz w:val="20"/>
                <w:szCs w:val="20"/>
              </w:rPr>
              <w:t>umme</w:t>
            </w:r>
            <w:r>
              <w:rPr>
                <w:rFonts w:ascii="Verdana" w:hAnsi="Verdana"/>
                <w:sz w:val="20"/>
                <w:szCs w:val="20"/>
              </w:rPr>
              <w:t>r van risicodossier)</w:t>
            </w:r>
          </w:p>
        </w:tc>
        <w:tc>
          <w:tcPr>
            <w:tcW w:w="7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92282A" w14:textId="22BE8EFC" w:rsidR="001160FE" w:rsidRPr="00140DAF" w:rsidRDefault="00140DAF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(duidelijk kwalitatieve beschrijving van de waarneming en  kwantitatief advies voor risico omlaag/gelijk/omhoog)</w:t>
            </w:r>
          </w:p>
        </w:tc>
      </w:tr>
      <w:tr w:rsidR="001160FE" w:rsidRPr="003F504B" w14:paraId="0A249ECE" w14:textId="77777777" w:rsidTr="00AB5039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20667" w14:textId="77777777" w:rsidR="001160FE" w:rsidRPr="00140DAF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C8199" w14:textId="77777777" w:rsidR="001160FE" w:rsidRPr="00140DAF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160FE" w:rsidRPr="003F504B" w14:paraId="4F447ADB" w14:textId="77777777" w:rsidTr="00FA0E91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695090" w14:textId="32050B14" w:rsidR="001160FE" w:rsidRPr="00A72DC1" w:rsidRDefault="001160FE" w:rsidP="001160F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Nieuwe risico’s</w:t>
            </w:r>
          </w:p>
        </w:tc>
      </w:tr>
      <w:tr w:rsidR="00A72DC1" w:rsidRPr="003F504B" w14:paraId="69EAD475" w14:textId="77777777" w:rsidTr="00AB5039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FEB6CA" w14:textId="08869A73" w:rsidR="00A72DC1" w:rsidRPr="00A72DC1" w:rsidRDefault="005E1F33" w:rsidP="005E1F3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</w:t>
            </w:r>
            <w:r w:rsidR="00A72DC1" w:rsidRPr="00A72DC1">
              <w:rPr>
                <w:rFonts w:ascii="Verdana" w:hAnsi="Verdana"/>
                <w:b/>
                <w:sz w:val="20"/>
                <w:szCs w:val="20"/>
              </w:rPr>
              <w:t>mschrijving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B726AB" w14:textId="6FCA64FA" w:rsidR="00A72DC1" w:rsidRPr="00A72DC1" w:rsidRDefault="001160FE" w:rsidP="001160F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</w:t>
            </w:r>
            <w:r w:rsidR="00A72DC1" w:rsidRPr="00A72DC1">
              <w:rPr>
                <w:rFonts w:ascii="Verdana" w:hAnsi="Verdana"/>
                <w:b/>
                <w:sz w:val="20"/>
                <w:szCs w:val="20"/>
              </w:rPr>
              <w:t>orzaak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179638" w14:textId="4173C162" w:rsidR="00A72DC1" w:rsidRPr="00A72DC1" w:rsidRDefault="001160FE" w:rsidP="001160F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G</w:t>
            </w:r>
            <w:r w:rsidR="00A72DC1" w:rsidRPr="00A72DC1">
              <w:rPr>
                <w:rFonts w:ascii="Verdana" w:hAnsi="Verdana"/>
                <w:b/>
                <w:sz w:val="20"/>
                <w:szCs w:val="20"/>
              </w:rPr>
              <w:t>evolg</w:t>
            </w:r>
          </w:p>
        </w:tc>
      </w:tr>
      <w:tr w:rsidR="00A72DC1" w:rsidRPr="003F504B" w14:paraId="3BB4A669" w14:textId="77777777" w:rsidTr="00AB5039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6451" w14:textId="6494A075" w:rsidR="00A72DC1" w:rsidRDefault="00140DAF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(duidelijk kwalitatieve beschrijving)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E783B" w14:textId="77777777" w:rsidR="00A72DC1" w:rsidRDefault="00A72DC1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72C20" w14:textId="77777777" w:rsidR="00A72DC1" w:rsidRDefault="00A72DC1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160FE" w:rsidRPr="003F504B" w14:paraId="02175509" w14:textId="77777777" w:rsidTr="00AB5039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E633" w14:textId="624C9D2F" w:rsidR="001160FE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E302" w14:textId="77777777" w:rsidR="001160FE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8B35" w14:textId="77777777" w:rsidR="001160FE" w:rsidRDefault="001160FE" w:rsidP="003E006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C4B3C7A" w14:textId="77777777" w:rsidR="00950101" w:rsidRDefault="00950101" w:rsidP="00CD3276">
      <w:pPr>
        <w:rPr>
          <w:rFonts w:ascii="Verdana" w:hAnsi="Verdana"/>
          <w:sz w:val="20"/>
          <w:szCs w:val="20"/>
        </w:rPr>
      </w:pPr>
    </w:p>
    <w:p w14:paraId="5E21178B" w14:textId="77777777" w:rsidR="00406D2B" w:rsidRDefault="00406D2B">
      <w: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9322"/>
      </w:tblGrid>
      <w:tr w:rsidR="00CD3276" w:rsidRPr="003F504B" w14:paraId="175D8DAA" w14:textId="77777777" w:rsidTr="00D378FB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14:paraId="3C014269" w14:textId="194108E6" w:rsidR="00CD3276" w:rsidRPr="00DB36CE" w:rsidRDefault="00BE7821" w:rsidP="00152D5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5</w:t>
            </w:r>
            <w:r w:rsidR="000359FC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0359FC">
              <w:rPr>
                <w:rFonts w:ascii="Verdana" w:hAnsi="Verdana"/>
                <w:b/>
                <w:sz w:val="20"/>
                <w:szCs w:val="20"/>
              </w:rPr>
              <w:tab/>
              <w:t>Waarnemingen</w:t>
            </w:r>
          </w:p>
        </w:tc>
      </w:tr>
    </w:tbl>
    <w:p w14:paraId="3B9AC575" w14:textId="77777777" w:rsidR="00005C36" w:rsidRDefault="00005C36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6"/>
        <w:gridCol w:w="547"/>
        <w:gridCol w:w="7229"/>
      </w:tblGrid>
      <w:tr w:rsidR="00152D5E" w:rsidRPr="00213681" w14:paraId="3370D3D9" w14:textId="77777777" w:rsidTr="005303FB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69C78C44" w14:textId="77777777" w:rsidR="00152D5E" w:rsidRPr="00152D5E" w:rsidRDefault="00152D5E" w:rsidP="00152D5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52D5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229" w:type="dxa"/>
            <w:shd w:val="pct15" w:color="auto" w:fill="auto"/>
          </w:tcPr>
          <w:p w14:paraId="275CF006" w14:textId="0758FF86" w:rsidR="00152D5E" w:rsidRPr="00213681" w:rsidRDefault="00152D5E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5615F" w:rsidRPr="00213681" w14:paraId="304CC1DF" w14:textId="77777777" w:rsidTr="00B5615F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703CB992" w14:textId="77777777" w:rsidR="00B5615F" w:rsidRPr="00213681" w:rsidRDefault="00B5615F" w:rsidP="00B5615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B5615F">
              <w:rPr>
                <w:rFonts w:ascii="Verdana" w:hAnsi="Verdana"/>
                <w:sz w:val="16"/>
                <w:szCs w:val="16"/>
              </w:rPr>
              <w:t>Basisinformatie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6C7A70F8" w14:textId="64A81A49" w:rsidR="00B5615F" w:rsidRPr="00213681" w:rsidRDefault="00B5615F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Omschrijving</w:t>
            </w:r>
          </w:p>
        </w:tc>
      </w:tr>
      <w:tr w:rsidR="00B5615F" w:rsidRPr="00213681" w14:paraId="7F6190CF" w14:textId="77777777" w:rsidTr="005303FB">
        <w:tc>
          <w:tcPr>
            <w:tcW w:w="2093" w:type="dxa"/>
            <w:gridSpan w:val="2"/>
            <w:shd w:val="clear" w:color="auto" w:fill="auto"/>
            <w:vAlign w:val="center"/>
          </w:tcPr>
          <w:p w14:paraId="4AEF0775" w14:textId="50E5BE9E" w:rsidR="00B5615F" w:rsidRPr="00152D5E" w:rsidRDefault="00B5615F" w:rsidP="00152D5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Risiconummer</w:t>
            </w:r>
          </w:p>
        </w:tc>
        <w:tc>
          <w:tcPr>
            <w:tcW w:w="7229" w:type="dxa"/>
            <w:shd w:val="clear" w:color="auto" w:fill="auto"/>
          </w:tcPr>
          <w:p w14:paraId="4EFDF309" w14:textId="5AA3D650" w:rsidR="00B5615F" w:rsidRPr="00213681" w:rsidRDefault="00D849BA" w:rsidP="00406D2B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</w:t>
            </w:r>
            <w:r w:rsidR="00406D2B">
              <w:rPr>
                <w:rFonts w:ascii="Verdana" w:hAnsi="Verdana"/>
                <w:sz w:val="16"/>
                <w:szCs w:val="16"/>
              </w:rPr>
              <w:t>nummer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B5615F" w:rsidRPr="00213681" w14:paraId="6C1FFB35" w14:textId="77777777" w:rsidTr="005303FB">
        <w:tc>
          <w:tcPr>
            <w:tcW w:w="2093" w:type="dxa"/>
            <w:gridSpan w:val="2"/>
            <w:shd w:val="clear" w:color="auto" w:fill="auto"/>
            <w:vAlign w:val="center"/>
          </w:tcPr>
          <w:p w14:paraId="732939BA" w14:textId="51823AD3" w:rsidR="00B5615F" w:rsidRPr="00152D5E" w:rsidRDefault="00A72DC1" w:rsidP="00152D5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Locatie</w:t>
            </w:r>
          </w:p>
        </w:tc>
        <w:tc>
          <w:tcPr>
            <w:tcW w:w="7229" w:type="dxa"/>
            <w:shd w:val="clear" w:color="auto" w:fill="auto"/>
          </w:tcPr>
          <w:p w14:paraId="0F989886" w14:textId="7FA61CFA" w:rsidR="00B5615F" w:rsidRPr="00213681" w:rsidRDefault="00D849BA" w:rsidP="00B5615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</w:t>
            </w:r>
            <w:r w:rsidR="00BE7821">
              <w:rPr>
                <w:rFonts w:ascii="Verdana" w:hAnsi="Verdana"/>
                <w:sz w:val="16"/>
                <w:szCs w:val="16"/>
              </w:rPr>
              <w:t>object</w:t>
            </w:r>
            <w:r w:rsidR="00C71E6E">
              <w:rPr>
                <w:rFonts w:ascii="Verdana" w:hAnsi="Verdana"/>
                <w:sz w:val="16"/>
                <w:szCs w:val="16"/>
              </w:rPr>
              <w:t xml:space="preserve"> x</w:t>
            </w:r>
            <w:r w:rsidR="00B5615F">
              <w:rPr>
                <w:rFonts w:ascii="Verdana" w:hAnsi="Verdana"/>
                <w:sz w:val="16"/>
                <w:szCs w:val="16"/>
              </w:rPr>
              <w:t>, deelinstallatie</w:t>
            </w:r>
            <w:r w:rsidR="00C71E6E">
              <w:rPr>
                <w:rFonts w:ascii="Verdana" w:hAnsi="Verdana"/>
                <w:sz w:val="16"/>
                <w:szCs w:val="16"/>
              </w:rPr>
              <w:t xml:space="preserve"> y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B5615F" w:rsidRPr="00213681" w14:paraId="4F592A1D" w14:textId="77777777" w:rsidTr="00B5615F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3ABB376C" w14:textId="60784A4F" w:rsidR="00B5615F" w:rsidRPr="00213681" w:rsidRDefault="00B128C7" w:rsidP="00B5615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  <w:r w:rsidR="00B5615F">
              <w:rPr>
                <w:rFonts w:ascii="Verdana" w:hAnsi="Verdana"/>
                <w:sz w:val="16"/>
                <w:szCs w:val="16"/>
              </w:rPr>
              <w:t>specten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57E38B05" w14:textId="086B78DA" w:rsidR="00B5615F" w:rsidRPr="00213681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Waarneming</w:t>
            </w:r>
          </w:p>
        </w:tc>
      </w:tr>
      <w:tr w:rsidR="00B128C7" w:rsidRPr="00213681" w14:paraId="6EE35312" w14:textId="77777777" w:rsidTr="00B128C7">
        <w:tc>
          <w:tcPr>
            <w:tcW w:w="2093" w:type="dxa"/>
            <w:gridSpan w:val="2"/>
            <w:shd w:val="clear" w:color="auto" w:fill="FFFFFF" w:themeFill="background1"/>
            <w:vAlign w:val="center"/>
          </w:tcPr>
          <w:p w14:paraId="6D7E72A5" w14:textId="01C79F0E" w:rsidR="00B128C7" w:rsidRDefault="00B128C7" w:rsidP="00B128C7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Omschrijving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14:paraId="622D9435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99B90F9" w14:textId="200AD1A0" w:rsidR="00B128C7" w:rsidRDefault="00D849BA" w:rsidP="00140DA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(wat is er visueel waargenomen) </w:t>
            </w:r>
            <w:r w:rsidR="00140DAF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30155129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CD76E48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FAE9893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81FFFC4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EA3DD2A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F6881BA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745A4DE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3EFFF4A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7011084" w14:textId="77777777" w:rsidR="00B128C7" w:rsidRDefault="00B128C7" w:rsidP="00B5615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5615F" w:rsidRPr="00213681" w14:paraId="6BDB679E" w14:textId="77777777" w:rsidTr="005303FB">
        <w:tc>
          <w:tcPr>
            <w:tcW w:w="2093" w:type="dxa"/>
            <w:gridSpan w:val="2"/>
            <w:shd w:val="clear" w:color="auto" w:fill="auto"/>
            <w:vAlign w:val="center"/>
          </w:tcPr>
          <w:p w14:paraId="3B2EC826" w14:textId="7297B1E8" w:rsidR="00B5615F" w:rsidRDefault="00D849BA" w:rsidP="00B5615F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Visueel bewijs met uitleg</w:t>
            </w:r>
          </w:p>
        </w:tc>
        <w:tc>
          <w:tcPr>
            <w:tcW w:w="7229" w:type="dxa"/>
            <w:shd w:val="clear" w:color="auto" w:fill="auto"/>
          </w:tcPr>
          <w:p w14:paraId="3925B92C" w14:textId="77777777" w:rsidR="00B5615F" w:rsidRDefault="00B5615F" w:rsidP="009C06A1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5A18A251" w14:textId="16B2D36C" w:rsidR="00D849BA" w:rsidRDefault="00D849BA" w:rsidP="009C06A1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(waarneming onderbouwen door foto (situatie, tekening, rapport))</w:t>
            </w:r>
          </w:p>
          <w:p w14:paraId="773DA9D1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3A8B927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AD3DB2B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C8BDDD5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CCA0CB8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E56CE9A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340C907" w14:textId="77777777" w:rsidR="00B5615F" w:rsidRDefault="00B5615F" w:rsidP="009C06A1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CC13A04" w14:textId="77777777" w:rsidR="00B5615F" w:rsidRPr="00213681" w:rsidRDefault="00B5615F" w:rsidP="00B5615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AB5039" w:rsidRPr="00A72DC1" w14:paraId="6436C14C" w14:textId="77777777" w:rsidTr="009A14F9">
        <w:tblPrEx>
          <w:tblBorders>
            <w:insideH w:val="single" w:sz="4" w:space="0" w:color="D9D9D9"/>
            <w:insideV w:val="single" w:sz="4" w:space="0" w:color="D9D9D9"/>
          </w:tblBorders>
        </w:tblPrEx>
        <w:trPr>
          <w:trHeight w:val="120"/>
        </w:trPr>
        <w:tc>
          <w:tcPr>
            <w:tcW w:w="93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DA95535" w14:textId="30AEF1FF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Onveilige situaties</w:t>
            </w:r>
          </w:p>
        </w:tc>
      </w:tr>
      <w:tr w:rsidR="00AB5039" w:rsidRPr="00A72DC1" w14:paraId="1ED60174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A261CB" w14:textId="77777777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Nummer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8E72C7" w14:textId="77777777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Omschrijving</w:t>
            </w:r>
          </w:p>
        </w:tc>
      </w:tr>
      <w:tr w:rsidR="00AB5039" w14:paraId="7965C24C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8BB8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V-1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B6DDBF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(heldere beschrijving van onveilige situatie)</w:t>
            </w:r>
          </w:p>
        </w:tc>
      </w:tr>
      <w:tr w:rsidR="00AB5039" w14:paraId="060486CF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BDC9D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V-2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AB4861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6D84688" w14:textId="77777777" w:rsidR="001160FE" w:rsidRDefault="001160FE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6"/>
        <w:gridCol w:w="547"/>
        <w:gridCol w:w="7229"/>
      </w:tblGrid>
      <w:tr w:rsidR="00B128C7" w:rsidRPr="00213681" w14:paraId="00B16CA0" w14:textId="77777777" w:rsidTr="009A07DE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77C8C6B8" w14:textId="5BB8B05C" w:rsidR="00B128C7" w:rsidRPr="00152D5E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229" w:type="dxa"/>
            <w:shd w:val="pct15" w:color="auto" w:fill="auto"/>
          </w:tcPr>
          <w:p w14:paraId="6C7C8970" w14:textId="77777777" w:rsidR="00B128C7" w:rsidRPr="00213681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128C7" w:rsidRPr="00213681" w14:paraId="69567C6A" w14:textId="77777777" w:rsidTr="009A07DE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31A0EEFF" w14:textId="2EDFE4B3" w:rsidR="00B128C7" w:rsidRPr="00213681" w:rsidRDefault="00B128C7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Basis</w:t>
            </w:r>
            <w:r w:rsidR="005E1F33">
              <w:rPr>
                <w:rFonts w:ascii="Verdana" w:hAnsi="Verdana"/>
                <w:sz w:val="16"/>
                <w:szCs w:val="16"/>
              </w:rPr>
              <w:t>informatie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05FD8150" w14:textId="77777777" w:rsidR="00B128C7" w:rsidRPr="00213681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Omschrijving</w:t>
            </w:r>
          </w:p>
        </w:tc>
      </w:tr>
      <w:tr w:rsidR="00B128C7" w:rsidRPr="00213681" w14:paraId="7293A8E5" w14:textId="77777777" w:rsidTr="009A07DE">
        <w:tc>
          <w:tcPr>
            <w:tcW w:w="2093" w:type="dxa"/>
            <w:gridSpan w:val="2"/>
            <w:shd w:val="clear" w:color="auto" w:fill="auto"/>
            <w:vAlign w:val="center"/>
          </w:tcPr>
          <w:p w14:paraId="35EFE65B" w14:textId="77777777" w:rsidR="00B128C7" w:rsidRPr="00152D5E" w:rsidRDefault="00B128C7" w:rsidP="009A07D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Risiconummer</w:t>
            </w:r>
          </w:p>
        </w:tc>
        <w:tc>
          <w:tcPr>
            <w:tcW w:w="7229" w:type="dxa"/>
            <w:shd w:val="clear" w:color="auto" w:fill="auto"/>
          </w:tcPr>
          <w:p w14:paraId="4F650C3F" w14:textId="7D2677D2" w:rsidR="00B128C7" w:rsidRPr="00213681" w:rsidRDefault="00D849BA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</w:t>
            </w:r>
            <w:r w:rsidR="00B128C7">
              <w:rPr>
                <w:rFonts w:ascii="Verdana" w:hAnsi="Verdana"/>
                <w:sz w:val="16"/>
                <w:szCs w:val="16"/>
              </w:rPr>
              <w:t>nummer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B128C7" w:rsidRPr="00213681" w14:paraId="7046C2FB" w14:textId="77777777" w:rsidTr="009A07DE">
        <w:tc>
          <w:tcPr>
            <w:tcW w:w="2093" w:type="dxa"/>
            <w:gridSpan w:val="2"/>
            <w:shd w:val="clear" w:color="auto" w:fill="auto"/>
            <w:vAlign w:val="center"/>
          </w:tcPr>
          <w:p w14:paraId="25C35B7E" w14:textId="77777777" w:rsidR="00B128C7" w:rsidRPr="00152D5E" w:rsidRDefault="00B128C7" w:rsidP="009A07D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Locatie</w:t>
            </w:r>
          </w:p>
        </w:tc>
        <w:tc>
          <w:tcPr>
            <w:tcW w:w="7229" w:type="dxa"/>
            <w:shd w:val="clear" w:color="auto" w:fill="auto"/>
          </w:tcPr>
          <w:p w14:paraId="5299C5D1" w14:textId="3387DB33" w:rsidR="00B128C7" w:rsidRPr="00213681" w:rsidRDefault="00D849BA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(object</w:t>
            </w:r>
            <w:r w:rsidR="00E9441A">
              <w:rPr>
                <w:rFonts w:ascii="Verdana" w:hAnsi="Verdana"/>
                <w:sz w:val="16"/>
                <w:szCs w:val="16"/>
              </w:rPr>
              <w:t xml:space="preserve"> x</w:t>
            </w:r>
            <w:r w:rsidR="00B128C7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E9441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B128C7">
              <w:rPr>
                <w:rFonts w:ascii="Verdana" w:hAnsi="Verdana"/>
                <w:sz w:val="16"/>
                <w:szCs w:val="16"/>
              </w:rPr>
              <w:t>deelinstallatie</w:t>
            </w:r>
            <w:r w:rsidR="00E9441A">
              <w:rPr>
                <w:rFonts w:ascii="Verdana" w:hAnsi="Verdana"/>
                <w:sz w:val="16"/>
                <w:szCs w:val="16"/>
              </w:rPr>
              <w:t xml:space="preserve"> y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B128C7" w:rsidRPr="00213681" w14:paraId="2254EC21" w14:textId="77777777" w:rsidTr="009A07DE">
        <w:tc>
          <w:tcPr>
            <w:tcW w:w="2093" w:type="dxa"/>
            <w:gridSpan w:val="2"/>
            <w:shd w:val="clear" w:color="auto" w:fill="D9D9D9" w:themeFill="background1" w:themeFillShade="D9"/>
            <w:vAlign w:val="center"/>
          </w:tcPr>
          <w:p w14:paraId="65B31224" w14:textId="77777777" w:rsidR="00B128C7" w:rsidRPr="00213681" w:rsidRDefault="00B128C7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Aspecten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21CBCBC4" w14:textId="77777777" w:rsidR="00B128C7" w:rsidRPr="00213681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Waarneming</w:t>
            </w:r>
          </w:p>
        </w:tc>
      </w:tr>
      <w:tr w:rsidR="00B128C7" w:rsidRPr="00213681" w14:paraId="3D44DBFC" w14:textId="77777777" w:rsidTr="009A07DE">
        <w:tc>
          <w:tcPr>
            <w:tcW w:w="2093" w:type="dxa"/>
            <w:gridSpan w:val="2"/>
            <w:shd w:val="clear" w:color="auto" w:fill="FFFFFF" w:themeFill="background1"/>
            <w:vAlign w:val="center"/>
          </w:tcPr>
          <w:p w14:paraId="2EF3843B" w14:textId="77777777" w:rsidR="00B128C7" w:rsidRDefault="00B128C7" w:rsidP="009A07D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Omschrijving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14:paraId="4F24A7E5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C49DB93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8797902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7241D10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F7BD8C3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D37848A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5E4517D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316FA75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321B1C4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EAD6692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128C7" w:rsidRPr="00213681" w14:paraId="31310DDE" w14:textId="77777777" w:rsidTr="009A07DE">
        <w:tc>
          <w:tcPr>
            <w:tcW w:w="2093" w:type="dxa"/>
            <w:gridSpan w:val="2"/>
            <w:shd w:val="clear" w:color="auto" w:fill="auto"/>
            <w:vAlign w:val="center"/>
          </w:tcPr>
          <w:p w14:paraId="15B8306F" w14:textId="781ADF60" w:rsidR="00B128C7" w:rsidRDefault="00D849BA" w:rsidP="009A07DE">
            <w:pPr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Visueel bewijs</w:t>
            </w:r>
            <w:r w:rsidR="00BE7821">
              <w:rPr>
                <w:rFonts w:ascii="Verdana" w:hAnsi="Verdana"/>
                <w:sz w:val="16"/>
                <w:szCs w:val="16"/>
              </w:rPr>
              <w:t xml:space="preserve"> met uitleg</w:t>
            </w:r>
          </w:p>
        </w:tc>
        <w:tc>
          <w:tcPr>
            <w:tcW w:w="7229" w:type="dxa"/>
            <w:shd w:val="clear" w:color="auto" w:fill="auto"/>
          </w:tcPr>
          <w:p w14:paraId="5626DCA7" w14:textId="77777777" w:rsidR="00B128C7" w:rsidRDefault="00B128C7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BEBD3B4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1255C7C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159CE72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D51DD9B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8AF5641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B55AFC6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144EAAF" w14:textId="77777777" w:rsidR="00B128C7" w:rsidRDefault="00B128C7" w:rsidP="009A07D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BEC3EC5" w14:textId="77777777" w:rsidR="00B128C7" w:rsidRPr="00213681" w:rsidRDefault="00B128C7" w:rsidP="009A07D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AB5039" w:rsidRPr="00A72DC1" w14:paraId="3D0A1465" w14:textId="77777777" w:rsidTr="009A14F9">
        <w:tblPrEx>
          <w:tblBorders>
            <w:insideH w:val="single" w:sz="4" w:space="0" w:color="D9D9D9"/>
            <w:insideV w:val="single" w:sz="4" w:space="0" w:color="D9D9D9"/>
          </w:tblBorders>
        </w:tblPrEx>
        <w:trPr>
          <w:trHeight w:val="120"/>
        </w:trPr>
        <w:tc>
          <w:tcPr>
            <w:tcW w:w="93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8680DA" w14:textId="521B7428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Onveilige situaties</w:t>
            </w:r>
          </w:p>
        </w:tc>
      </w:tr>
      <w:tr w:rsidR="00AB5039" w:rsidRPr="00A72DC1" w14:paraId="11D59659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BD416E" w14:textId="77777777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Nummer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83F186" w14:textId="77777777" w:rsidR="00AB5039" w:rsidRPr="00A72DC1" w:rsidRDefault="00AB5039" w:rsidP="009A14F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Omschrijving</w:t>
            </w:r>
          </w:p>
        </w:tc>
      </w:tr>
      <w:tr w:rsidR="00AB5039" w14:paraId="1F2FB5CA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580B0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V-1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56CE28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(heldere beschrijving van onveilige situatie)</w:t>
            </w:r>
          </w:p>
        </w:tc>
      </w:tr>
      <w:tr w:rsidR="00AB5039" w14:paraId="2525DF88" w14:textId="77777777" w:rsidTr="00AB5039">
        <w:tblPrEx>
          <w:tblBorders>
            <w:insideH w:val="single" w:sz="4" w:space="0" w:color="D9D9D9"/>
            <w:insideV w:val="single" w:sz="4" w:space="0" w:color="D9D9D9"/>
          </w:tblBorders>
        </w:tblPrEx>
        <w:tc>
          <w:tcPr>
            <w:tcW w:w="1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DD762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V-2</w:t>
            </w:r>
          </w:p>
        </w:tc>
        <w:tc>
          <w:tcPr>
            <w:tcW w:w="7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1C8BA4" w14:textId="77777777" w:rsidR="00AB5039" w:rsidRDefault="00AB5039" w:rsidP="009A14F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F2FCC98" w14:textId="77777777" w:rsidR="00B128C7" w:rsidRDefault="00B128C7"/>
    <w:p w14:paraId="7CCDA202" w14:textId="77777777" w:rsidR="001160FE" w:rsidRDefault="001160FE" w:rsidP="001160FE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7CD24C1" w14:textId="77777777" w:rsidR="001160FE" w:rsidRPr="00790845" w:rsidRDefault="001160FE" w:rsidP="001160FE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993"/>
        <w:gridCol w:w="1606"/>
        <w:gridCol w:w="3055"/>
      </w:tblGrid>
      <w:tr w:rsidR="001160FE" w:rsidRPr="00790845" w14:paraId="0F3DD4FD" w14:textId="77777777" w:rsidTr="009A07DE">
        <w:tc>
          <w:tcPr>
            <w:tcW w:w="9322" w:type="dxa"/>
            <w:gridSpan w:val="4"/>
            <w:shd w:val="pct15" w:color="auto" w:fill="auto"/>
          </w:tcPr>
          <w:p w14:paraId="1407EDE3" w14:textId="4A16F0C0" w:rsidR="001160FE" w:rsidRPr="00790845" w:rsidRDefault="00BE7821" w:rsidP="009A07D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1160FE" w:rsidRPr="00790845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1160FE" w:rsidRPr="00790845">
              <w:rPr>
                <w:rFonts w:ascii="Verdana" w:hAnsi="Verdana"/>
                <w:b/>
                <w:sz w:val="20"/>
                <w:szCs w:val="20"/>
              </w:rPr>
              <w:tab/>
              <w:t>Vaststelling</w:t>
            </w:r>
          </w:p>
        </w:tc>
      </w:tr>
      <w:tr w:rsidR="001160FE" w:rsidRPr="00790845" w14:paraId="225A8342" w14:textId="77777777" w:rsidTr="009A07DE">
        <w:tc>
          <w:tcPr>
            <w:tcW w:w="4661" w:type="dxa"/>
            <w:gridSpan w:val="2"/>
            <w:shd w:val="pct15" w:color="auto" w:fill="auto"/>
          </w:tcPr>
          <w:p w14:paraId="5220B83D" w14:textId="25160100" w:rsidR="001160FE" w:rsidRPr="00790845" w:rsidRDefault="001160FE" w:rsidP="009A07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Waarnemer</w:t>
            </w:r>
            <w:r w:rsidR="005E1F33">
              <w:rPr>
                <w:rFonts w:ascii="Verdana" w:hAnsi="Verdana"/>
                <w:sz w:val="20"/>
                <w:szCs w:val="20"/>
              </w:rPr>
              <w:t>(S)</w:t>
            </w:r>
          </w:p>
        </w:tc>
        <w:tc>
          <w:tcPr>
            <w:tcW w:w="4661" w:type="dxa"/>
            <w:gridSpan w:val="2"/>
            <w:shd w:val="pct15" w:color="auto" w:fill="auto"/>
          </w:tcPr>
          <w:p w14:paraId="4C48DD31" w14:textId="17E61220" w:rsidR="001160FE" w:rsidRPr="00790845" w:rsidRDefault="00A67E1A" w:rsidP="009A07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IPM rolhouder</w:t>
            </w:r>
            <w:r w:rsidR="001160FE" w:rsidRPr="0079084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160FE" w:rsidRPr="00790845">
              <w:rPr>
                <w:rFonts w:ascii="Verdana" w:hAnsi="Verdana"/>
                <w:sz w:val="16"/>
                <w:szCs w:val="16"/>
              </w:rPr>
              <w:t>(voor gezien)</w:t>
            </w:r>
          </w:p>
        </w:tc>
      </w:tr>
      <w:tr w:rsidR="001160FE" w:rsidRPr="00790845" w14:paraId="34575CC6" w14:textId="77777777" w:rsidTr="009A07DE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056A4862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59677D11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235C81E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Naam</w:t>
            </w:r>
          </w:p>
          <w:p w14:paraId="144B2A07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2297FD13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3BD49406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Handtekening</w:t>
            </w:r>
          </w:p>
          <w:p w14:paraId="653F8704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512B8051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CE6716E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Datum</w:t>
            </w:r>
          </w:p>
          <w:p w14:paraId="7F9A3FCE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single" w:sz="4" w:space="0" w:color="auto"/>
            </w:tcBorders>
            <w:shd w:val="clear" w:color="auto" w:fill="auto"/>
          </w:tcPr>
          <w:p w14:paraId="5B8EC08A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E7D4DF8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7281D37" w14:textId="77777777" w:rsidR="001160FE" w:rsidRPr="00790845" w:rsidRDefault="001160FE" w:rsidP="001160F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  <w:p w14:paraId="3A1CFBA2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4EE3BC3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42776D60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  <w:p w14:paraId="7AABC4ED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2AAEBC1F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C73CD0D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518E32C1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573DF772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F4AA860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Naam</w:t>
            </w:r>
          </w:p>
          <w:p w14:paraId="6E2A7484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6DC4DFB7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34C761BF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Handtekening</w:t>
            </w:r>
          </w:p>
          <w:p w14:paraId="5FFDB660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234A607C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7644631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3055" w:type="dxa"/>
            <w:tcBorders>
              <w:bottom w:val="single" w:sz="4" w:space="0" w:color="auto"/>
            </w:tcBorders>
            <w:shd w:val="clear" w:color="auto" w:fill="auto"/>
          </w:tcPr>
          <w:p w14:paraId="5CE5BB23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44918C9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58F5B31A" w14:textId="77777777" w:rsidR="001160FE" w:rsidRPr="00790845" w:rsidRDefault="001160FE" w:rsidP="001160F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  <w:p w14:paraId="09F47439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21B6004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6F3F1A7E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  <w:p w14:paraId="62E857F3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0682DF92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65C792CB" w14:textId="77777777" w:rsidR="001160FE" w:rsidRPr="00790845" w:rsidRDefault="001160FE" w:rsidP="009A07D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90845">
              <w:rPr>
                <w:rFonts w:ascii="Verdana" w:hAnsi="Verdana"/>
                <w:sz w:val="20"/>
                <w:szCs w:val="20"/>
              </w:rPr>
              <w:t>. . . . . . . . . . . . . . . . . . .</w:t>
            </w:r>
          </w:p>
        </w:tc>
      </w:tr>
    </w:tbl>
    <w:p w14:paraId="168EE868" w14:textId="77777777" w:rsidR="001160FE" w:rsidRPr="00790845" w:rsidRDefault="001160FE" w:rsidP="001160FE">
      <w:pPr>
        <w:spacing w:after="0" w:line="240" w:lineRule="auto"/>
        <w:rPr>
          <w:rFonts w:ascii="Verdana" w:hAnsi="Verdana"/>
        </w:rPr>
      </w:pPr>
    </w:p>
    <w:p w14:paraId="2A14D8CB" w14:textId="77777777" w:rsidR="001160FE" w:rsidRDefault="001160FE"/>
    <w:sectPr w:rsidR="001160FE" w:rsidSect="0038395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-2127" w:right="1417" w:bottom="1417" w:left="1417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6C935" w14:textId="77777777" w:rsidR="003E006A" w:rsidRDefault="003E006A" w:rsidP="0088501B">
      <w:r>
        <w:separator/>
      </w:r>
    </w:p>
  </w:endnote>
  <w:endnote w:type="continuationSeparator" w:id="0">
    <w:p w14:paraId="2D6D3031" w14:textId="77777777" w:rsidR="003E006A" w:rsidRDefault="003E006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47777" w14:textId="77777777" w:rsidR="003E006A" w:rsidRDefault="003E006A" w:rsidP="0072798C">
    <w:pPr>
      <w:pBdr>
        <w:top w:val="single" w:sz="4" w:space="0" w:color="auto"/>
      </w:pBdr>
      <w:tabs>
        <w:tab w:val="center" w:pos="4320"/>
        <w:tab w:val="right" w:pos="8640"/>
      </w:tabs>
      <w:spacing w:after="0" w:line="240" w:lineRule="auto"/>
      <w:rPr>
        <w:rFonts w:ascii="Verdana" w:eastAsia="Times New Roman" w:hAnsi="Verdana" w:cs="Courier New"/>
        <w:color w:val="000000"/>
        <w:sz w:val="16"/>
        <w:szCs w:val="16"/>
        <w:u w:val="single"/>
        <w:lang w:val="nb-NO" w:eastAsia="nl-NL"/>
      </w:rPr>
    </w:pPr>
  </w:p>
  <w:p w14:paraId="5A37B492" w14:textId="12066B52" w:rsidR="003E006A" w:rsidRPr="00645927" w:rsidRDefault="003E006A" w:rsidP="0072798C">
    <w:pPr>
      <w:pBdr>
        <w:top w:val="single" w:sz="4" w:space="0" w:color="auto"/>
      </w:pBdr>
      <w:tabs>
        <w:tab w:val="center" w:pos="4320"/>
        <w:tab w:val="right" w:pos="8640"/>
      </w:tabs>
      <w:spacing w:after="0" w:line="240" w:lineRule="auto"/>
      <w:rPr>
        <w:rFonts w:ascii="Verdana" w:eastAsia="Times New Roman" w:hAnsi="Verdana" w:cs="Courier New"/>
        <w:color w:val="000000"/>
        <w:sz w:val="13"/>
        <w:szCs w:val="13"/>
        <w:u w:val="single"/>
        <w:lang w:val="nb-NO" w:eastAsia="nl-NL"/>
      </w:rPr>
    </w:pPr>
    <w:r>
      <w:rPr>
        <w:rFonts w:ascii="Verdana" w:hAnsi="Verdana"/>
        <w:b/>
        <w:sz w:val="13"/>
        <w:szCs w:val="13"/>
      </w:rPr>
      <w:t>RWS BEDRIJFS</w:t>
    </w:r>
    <w:r w:rsidR="00383954">
      <w:rPr>
        <w:rFonts w:ascii="Verdana" w:hAnsi="Verdana"/>
        <w:b/>
        <w:sz w:val="13"/>
        <w:szCs w:val="13"/>
      </w:rPr>
      <w:t>VERTROUWELIJK</w:t>
    </w:r>
    <w:r>
      <w:rPr>
        <w:rFonts w:ascii="Verdana" w:hAnsi="Verdana"/>
        <w:b/>
        <w:sz w:val="13"/>
        <w:szCs w:val="13"/>
      </w:rPr>
      <w:t xml:space="preserve"> </w:t>
    </w:r>
    <w:r w:rsidRPr="00E75764">
      <w:rPr>
        <w:rFonts w:ascii="Verdana" w:hAnsi="Verdana"/>
        <w:sz w:val="13"/>
        <w:szCs w:val="13"/>
      </w:rPr>
      <w:t>|</w:t>
    </w:r>
    <w:r w:rsidR="009B72F4">
      <w:rPr>
        <w:rFonts w:ascii="Verdana" w:hAnsi="Verdana"/>
        <w:sz w:val="13"/>
        <w:szCs w:val="13"/>
      </w:rPr>
      <w:t xml:space="preserve"> W</w:t>
    </w:r>
    <w:r>
      <w:rPr>
        <w:rFonts w:ascii="Verdana" w:hAnsi="Verdana"/>
        <w:sz w:val="13"/>
        <w:szCs w:val="13"/>
      </w:rPr>
      <w:t>aarnemings</w:t>
    </w:r>
    <w:r w:rsidR="009B72F4">
      <w:rPr>
        <w:rFonts w:ascii="Verdana" w:hAnsi="Verdana"/>
        <w:sz w:val="13"/>
        <w:szCs w:val="13"/>
      </w:rPr>
      <w:t>formulier D</w:t>
    </w:r>
    <w:r w:rsidRPr="00E75764">
      <w:rPr>
        <w:rFonts w:ascii="Verdana" w:hAnsi="Verdana"/>
        <w:sz w:val="13"/>
        <w:szCs w:val="13"/>
      </w:rPr>
      <w:t xml:space="preserve">eel </w:t>
    </w:r>
    <w:r w:rsidR="001F5E49">
      <w:rPr>
        <w:rFonts w:ascii="Verdana" w:hAnsi="Verdana"/>
        <w:sz w:val="13"/>
        <w:szCs w:val="13"/>
      </w:rPr>
      <w:t>W</w:t>
    </w:r>
    <w:r>
      <w:rPr>
        <w:rFonts w:ascii="Verdana" w:hAnsi="Verdana"/>
        <w:sz w:val="13"/>
        <w:szCs w:val="13"/>
      </w:rPr>
      <w:t xml:space="preserve"> - versie 1</w:t>
    </w:r>
    <w:r w:rsidR="00383954">
      <w:rPr>
        <w:rFonts w:ascii="Verdana" w:hAnsi="Verdana"/>
        <w:sz w:val="13"/>
        <w:szCs w:val="13"/>
      </w:rPr>
      <w:t>.0</w:t>
    </w:r>
    <w:r>
      <w:rPr>
        <w:rFonts w:ascii="Verdana" w:hAnsi="Verdana"/>
        <w:sz w:val="13"/>
        <w:szCs w:val="13"/>
      </w:rPr>
      <w:t xml:space="preserve"> </w:t>
    </w:r>
    <w:r w:rsidRPr="00E75764">
      <w:rPr>
        <w:rFonts w:ascii="Verdana" w:hAnsi="Verdana"/>
        <w:sz w:val="13"/>
        <w:szCs w:val="13"/>
      </w:rPr>
      <w:t>|</w:t>
    </w:r>
    <w:r w:rsidR="005E1F33">
      <w:rPr>
        <w:rFonts w:ascii="Verdana" w:hAnsi="Verdana"/>
        <w:sz w:val="13"/>
        <w:szCs w:val="13"/>
      </w:rPr>
      <w:t xml:space="preserve"> </w:t>
    </w:r>
    <w:r w:rsidR="001F5E49">
      <w:rPr>
        <w:rFonts w:ascii="Verdana" w:hAnsi="Verdana"/>
        <w:sz w:val="13"/>
        <w:szCs w:val="13"/>
      </w:rPr>
      <w:t>6</w:t>
    </w:r>
    <w:r w:rsidR="005E1F33">
      <w:rPr>
        <w:rFonts w:ascii="Verdana" w:hAnsi="Verdana"/>
        <w:sz w:val="13"/>
        <w:szCs w:val="13"/>
      </w:rPr>
      <w:t xml:space="preserve"> september</w:t>
    </w:r>
    <w:r>
      <w:rPr>
        <w:rFonts w:ascii="Verdana" w:hAnsi="Verdana"/>
        <w:sz w:val="13"/>
        <w:szCs w:val="13"/>
      </w:rPr>
      <w:t xml:space="preserve"> </w:t>
    </w:r>
    <w:r w:rsidRPr="00E75764">
      <w:rPr>
        <w:rFonts w:ascii="Verdana" w:hAnsi="Verdana"/>
        <w:sz w:val="13"/>
        <w:szCs w:val="13"/>
      </w:rPr>
      <w:t>201</w:t>
    </w:r>
    <w:r w:rsidR="001F5E49">
      <w:rPr>
        <w:rFonts w:ascii="Verdana" w:hAnsi="Verdana"/>
        <w:sz w:val="13"/>
        <w:szCs w:val="13"/>
      </w:rPr>
      <w:t>6</w:t>
    </w:r>
    <w:r w:rsidRPr="00E75764">
      <w:rPr>
        <w:rFonts w:ascii="Verdana" w:hAnsi="Verdana"/>
        <w:sz w:val="13"/>
        <w:szCs w:val="13"/>
      </w:rPr>
      <w:tab/>
    </w:r>
    <w:r w:rsidRPr="00E75764">
      <w:rPr>
        <w:rStyle w:val="Paginanummer"/>
        <w:sz w:val="13"/>
        <w:szCs w:val="13"/>
      </w:rPr>
      <w:fldChar w:fldCharType="begin"/>
    </w:r>
    <w:r w:rsidRPr="00E75764">
      <w:rPr>
        <w:rStyle w:val="Paginanummer"/>
        <w:sz w:val="13"/>
        <w:szCs w:val="13"/>
      </w:rPr>
      <w:instrText xml:space="preserve"> PAGE </w:instrText>
    </w:r>
    <w:r w:rsidRPr="00E75764">
      <w:rPr>
        <w:rStyle w:val="Paginanummer"/>
        <w:sz w:val="13"/>
        <w:szCs w:val="13"/>
      </w:rPr>
      <w:fldChar w:fldCharType="separate"/>
    </w:r>
    <w:r w:rsidR="00613BC3">
      <w:rPr>
        <w:rStyle w:val="Paginanummer"/>
        <w:noProof/>
        <w:sz w:val="13"/>
        <w:szCs w:val="13"/>
      </w:rPr>
      <w:t>1</w:t>
    </w:r>
    <w:r w:rsidRPr="00E75764">
      <w:rPr>
        <w:rStyle w:val="Paginanummer"/>
        <w:sz w:val="13"/>
        <w:szCs w:val="13"/>
      </w:rPr>
      <w:fldChar w:fldCharType="end"/>
    </w:r>
    <w:r w:rsidRPr="00E75764">
      <w:rPr>
        <w:rStyle w:val="Paginanummer"/>
        <w:sz w:val="13"/>
        <w:szCs w:val="13"/>
      </w:rPr>
      <w:t xml:space="preserve"> van </w:t>
    </w:r>
    <w:r w:rsidRPr="00E75764">
      <w:rPr>
        <w:rStyle w:val="Paginanummer"/>
        <w:sz w:val="13"/>
        <w:szCs w:val="13"/>
      </w:rPr>
      <w:fldChar w:fldCharType="begin"/>
    </w:r>
    <w:r w:rsidRPr="00E75764">
      <w:rPr>
        <w:rStyle w:val="Paginanummer"/>
        <w:sz w:val="13"/>
        <w:szCs w:val="13"/>
      </w:rPr>
      <w:instrText xml:space="preserve"> NUMPAGES </w:instrText>
    </w:r>
    <w:r w:rsidRPr="00E75764">
      <w:rPr>
        <w:rStyle w:val="Paginanummer"/>
        <w:sz w:val="13"/>
        <w:szCs w:val="13"/>
      </w:rPr>
      <w:fldChar w:fldCharType="separate"/>
    </w:r>
    <w:r w:rsidR="00613BC3">
      <w:rPr>
        <w:rStyle w:val="Paginanummer"/>
        <w:noProof/>
        <w:sz w:val="13"/>
        <w:szCs w:val="13"/>
      </w:rPr>
      <w:t>4</w:t>
    </w:r>
    <w:r w:rsidRPr="00E75764">
      <w:rPr>
        <w:rStyle w:val="Paginanummer"/>
        <w:sz w:val="13"/>
        <w:szCs w:val="1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B23D5" w14:textId="77777777" w:rsidR="003E006A" w:rsidRDefault="003E006A" w:rsidP="0072798C">
    <w:pPr>
      <w:pBdr>
        <w:top w:val="single" w:sz="4" w:space="0" w:color="auto"/>
      </w:pBdr>
      <w:tabs>
        <w:tab w:val="center" w:pos="4320"/>
        <w:tab w:val="right" w:pos="8640"/>
      </w:tabs>
      <w:spacing w:after="0" w:line="240" w:lineRule="auto"/>
      <w:rPr>
        <w:rFonts w:ascii="Verdana" w:eastAsia="Times New Roman" w:hAnsi="Verdana" w:cs="Courier New"/>
        <w:color w:val="000000"/>
        <w:sz w:val="16"/>
        <w:szCs w:val="16"/>
        <w:u w:val="single"/>
        <w:lang w:val="nb-NO" w:eastAsia="nl-NL"/>
      </w:rPr>
    </w:pPr>
  </w:p>
  <w:p w14:paraId="1BDA916D" w14:textId="5D39D280" w:rsidR="003E006A" w:rsidRPr="00645927" w:rsidRDefault="003E006A" w:rsidP="0072798C">
    <w:pPr>
      <w:pBdr>
        <w:top w:val="single" w:sz="4" w:space="0" w:color="auto"/>
      </w:pBdr>
      <w:tabs>
        <w:tab w:val="center" w:pos="4320"/>
        <w:tab w:val="right" w:pos="8640"/>
      </w:tabs>
      <w:spacing w:after="0" w:line="240" w:lineRule="auto"/>
      <w:rPr>
        <w:rFonts w:ascii="Verdana" w:eastAsia="Times New Roman" w:hAnsi="Verdana" w:cs="Courier New"/>
        <w:color w:val="000000"/>
        <w:sz w:val="13"/>
        <w:szCs w:val="13"/>
        <w:u w:val="single"/>
        <w:lang w:val="nb-NO" w:eastAsia="nl-NL"/>
      </w:rPr>
    </w:pPr>
    <w:r>
      <w:rPr>
        <w:rFonts w:ascii="Verdana" w:hAnsi="Verdana"/>
        <w:b/>
        <w:sz w:val="13"/>
        <w:szCs w:val="13"/>
      </w:rPr>
      <w:t>RWS BEDRIJFS</w:t>
    </w:r>
    <w:r w:rsidR="00383954">
      <w:rPr>
        <w:rFonts w:ascii="Verdana" w:hAnsi="Verdana"/>
        <w:b/>
        <w:sz w:val="13"/>
        <w:szCs w:val="13"/>
      </w:rPr>
      <w:t>VERTROUWELIJK</w:t>
    </w:r>
    <w:r>
      <w:rPr>
        <w:rFonts w:ascii="Verdana" w:hAnsi="Verdana"/>
        <w:b/>
        <w:sz w:val="13"/>
        <w:szCs w:val="13"/>
      </w:rPr>
      <w:t xml:space="preserve"> </w:t>
    </w:r>
    <w:r>
      <w:rPr>
        <w:rFonts w:ascii="Verdana" w:hAnsi="Verdana"/>
        <w:sz w:val="13"/>
        <w:szCs w:val="13"/>
      </w:rPr>
      <w:t>| Waarnemings</w:t>
    </w:r>
    <w:r w:rsidR="005303FB">
      <w:rPr>
        <w:rFonts w:ascii="Verdana" w:hAnsi="Verdana"/>
        <w:sz w:val="13"/>
        <w:szCs w:val="13"/>
      </w:rPr>
      <w:t>formulier</w:t>
    </w:r>
    <w:r>
      <w:rPr>
        <w:rFonts w:ascii="Verdana" w:hAnsi="Verdana"/>
        <w:sz w:val="13"/>
        <w:szCs w:val="13"/>
      </w:rPr>
      <w:t xml:space="preserve"> </w:t>
    </w:r>
    <w:r w:rsidR="009B72F4">
      <w:rPr>
        <w:rFonts w:ascii="Verdana" w:hAnsi="Verdana"/>
        <w:sz w:val="13"/>
        <w:szCs w:val="13"/>
      </w:rPr>
      <w:t xml:space="preserve">Deel W </w:t>
    </w:r>
    <w:r>
      <w:rPr>
        <w:rFonts w:ascii="Verdana" w:hAnsi="Verdana"/>
        <w:sz w:val="13"/>
        <w:szCs w:val="13"/>
      </w:rPr>
      <w:t>- versie 1</w:t>
    </w:r>
    <w:r w:rsidR="001038FA">
      <w:rPr>
        <w:rFonts w:ascii="Verdana" w:hAnsi="Verdana"/>
        <w:sz w:val="13"/>
        <w:szCs w:val="13"/>
      </w:rPr>
      <w:t>.</w:t>
    </w:r>
    <w:r w:rsidR="001F5E49">
      <w:rPr>
        <w:rFonts w:ascii="Verdana" w:hAnsi="Verdana"/>
        <w:sz w:val="13"/>
        <w:szCs w:val="13"/>
      </w:rPr>
      <w:t>0</w:t>
    </w:r>
    <w:r>
      <w:rPr>
        <w:rFonts w:ascii="Verdana" w:hAnsi="Verdana"/>
        <w:sz w:val="13"/>
        <w:szCs w:val="13"/>
      </w:rPr>
      <w:t xml:space="preserve"> </w:t>
    </w:r>
    <w:r w:rsidRPr="00E75764">
      <w:rPr>
        <w:rFonts w:ascii="Verdana" w:hAnsi="Verdana"/>
        <w:sz w:val="13"/>
        <w:szCs w:val="13"/>
      </w:rPr>
      <w:t>|</w:t>
    </w:r>
    <w:r>
      <w:rPr>
        <w:rFonts w:ascii="Verdana" w:hAnsi="Verdana"/>
        <w:sz w:val="13"/>
        <w:szCs w:val="13"/>
      </w:rPr>
      <w:t xml:space="preserve"> </w:t>
    </w:r>
    <w:r w:rsidR="001F5E49">
      <w:rPr>
        <w:rFonts w:ascii="Verdana" w:hAnsi="Verdana"/>
        <w:sz w:val="13"/>
        <w:szCs w:val="13"/>
      </w:rPr>
      <w:t>6 september 2</w:t>
    </w:r>
    <w:r w:rsidRPr="00E75764">
      <w:rPr>
        <w:rFonts w:ascii="Verdana" w:hAnsi="Verdana"/>
        <w:sz w:val="13"/>
        <w:szCs w:val="13"/>
      </w:rPr>
      <w:t>01</w:t>
    </w:r>
    <w:r w:rsidR="001F5E49">
      <w:rPr>
        <w:rFonts w:ascii="Verdana" w:hAnsi="Verdana"/>
        <w:sz w:val="13"/>
        <w:szCs w:val="13"/>
      </w:rPr>
      <w:t>6</w:t>
    </w:r>
    <w:r w:rsidRPr="00E75764">
      <w:rPr>
        <w:rFonts w:ascii="Verdana" w:hAnsi="Verdana"/>
        <w:sz w:val="13"/>
        <w:szCs w:val="13"/>
      </w:rPr>
      <w:tab/>
    </w:r>
    <w:r w:rsidRPr="00E75764">
      <w:rPr>
        <w:rStyle w:val="Paginanummer"/>
        <w:sz w:val="13"/>
        <w:szCs w:val="13"/>
      </w:rPr>
      <w:fldChar w:fldCharType="begin"/>
    </w:r>
    <w:r w:rsidRPr="00E75764">
      <w:rPr>
        <w:rStyle w:val="Paginanummer"/>
        <w:sz w:val="13"/>
        <w:szCs w:val="13"/>
      </w:rPr>
      <w:instrText xml:space="preserve"> PAGE </w:instrText>
    </w:r>
    <w:r w:rsidRPr="00E75764">
      <w:rPr>
        <w:rStyle w:val="Paginanummer"/>
        <w:sz w:val="13"/>
        <w:szCs w:val="13"/>
      </w:rPr>
      <w:fldChar w:fldCharType="separate"/>
    </w:r>
    <w:r w:rsidR="00383954">
      <w:rPr>
        <w:rStyle w:val="Paginanummer"/>
        <w:noProof/>
        <w:sz w:val="13"/>
        <w:szCs w:val="13"/>
      </w:rPr>
      <w:t>1</w:t>
    </w:r>
    <w:r w:rsidRPr="00E75764">
      <w:rPr>
        <w:rStyle w:val="Paginanummer"/>
        <w:sz w:val="13"/>
        <w:szCs w:val="13"/>
      </w:rPr>
      <w:fldChar w:fldCharType="end"/>
    </w:r>
    <w:r w:rsidRPr="00E75764">
      <w:rPr>
        <w:rStyle w:val="Paginanummer"/>
        <w:sz w:val="13"/>
        <w:szCs w:val="13"/>
      </w:rPr>
      <w:t xml:space="preserve"> van </w:t>
    </w:r>
    <w:r w:rsidRPr="00E75764">
      <w:rPr>
        <w:rStyle w:val="Paginanummer"/>
        <w:sz w:val="13"/>
        <w:szCs w:val="13"/>
      </w:rPr>
      <w:fldChar w:fldCharType="begin"/>
    </w:r>
    <w:r w:rsidRPr="00E75764">
      <w:rPr>
        <w:rStyle w:val="Paginanummer"/>
        <w:sz w:val="13"/>
        <w:szCs w:val="13"/>
      </w:rPr>
      <w:instrText xml:space="preserve"> NUMPAGES </w:instrText>
    </w:r>
    <w:r w:rsidRPr="00E75764">
      <w:rPr>
        <w:rStyle w:val="Paginanummer"/>
        <w:sz w:val="13"/>
        <w:szCs w:val="13"/>
      </w:rPr>
      <w:fldChar w:fldCharType="separate"/>
    </w:r>
    <w:r w:rsidR="00383954">
      <w:rPr>
        <w:rStyle w:val="Paginanummer"/>
        <w:noProof/>
        <w:sz w:val="13"/>
        <w:szCs w:val="13"/>
      </w:rPr>
      <w:t>4</w:t>
    </w:r>
    <w:r w:rsidRPr="00E75764">
      <w:rPr>
        <w:rStyle w:val="Paginanummer"/>
        <w:sz w:val="13"/>
        <w:szCs w:val="1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A084A" w14:textId="77777777" w:rsidR="003E006A" w:rsidRDefault="003E006A" w:rsidP="0088501B">
      <w:r>
        <w:separator/>
      </w:r>
    </w:p>
  </w:footnote>
  <w:footnote w:type="continuationSeparator" w:id="0">
    <w:p w14:paraId="111FA6A2" w14:textId="77777777" w:rsidR="003E006A" w:rsidRDefault="003E006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3419F" w14:textId="2D3D61F9" w:rsidR="003E006A" w:rsidRDefault="00613BC3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6432" behindDoc="0" locked="0" layoutInCell="1" allowOverlap="1" wp14:anchorId="26E46A38" wp14:editId="3D9AD7FE">
          <wp:simplePos x="0" y="0"/>
          <wp:positionH relativeFrom="column">
            <wp:posOffset>3248660</wp:posOffset>
          </wp:positionH>
          <wp:positionV relativeFrom="paragraph">
            <wp:posOffset>-541655</wp:posOffset>
          </wp:positionV>
          <wp:extent cx="2340610" cy="1583055"/>
          <wp:effectExtent l="0" t="0" r="254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W_RWS_Logo_druk_corr_pos_n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610" cy="1583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0F1C" w:rsidRPr="00520F1C">
      <w:rPr>
        <w:noProof/>
        <w:lang w:eastAsia="nl-NL"/>
      </w:rPr>
      <w:drawing>
        <wp:anchor distT="0" distB="0" distL="114300" distR="114300" simplePos="0" relativeHeight="251664384" behindDoc="0" locked="0" layoutInCell="1" allowOverlap="1" wp14:anchorId="15C6F3F9" wp14:editId="4E18ECB3">
          <wp:simplePos x="0" y="0"/>
          <wp:positionH relativeFrom="page">
            <wp:posOffset>3695065</wp:posOffset>
          </wp:positionH>
          <wp:positionV relativeFrom="page">
            <wp:posOffset>0</wp:posOffset>
          </wp:positionV>
          <wp:extent cx="460800" cy="1558800"/>
          <wp:effectExtent l="0" t="0" r="0" b="3810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laceholder_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0800" cy="1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54912" w14:textId="77777777" w:rsidR="003E006A" w:rsidRDefault="003E006A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2336" behindDoc="0" locked="0" layoutInCell="1" allowOverlap="1" wp14:anchorId="168EE5DC" wp14:editId="0314F640">
          <wp:simplePos x="0" y="0"/>
          <wp:positionH relativeFrom="page">
            <wp:posOffset>4010660</wp:posOffset>
          </wp:positionH>
          <wp:positionV relativeFrom="page">
            <wp:posOffset>0</wp:posOffset>
          </wp:positionV>
          <wp:extent cx="2336165" cy="1580515"/>
          <wp:effectExtent l="0" t="0" r="6985" b="635"/>
          <wp:wrapNone/>
          <wp:docPr id="3" name="Afbeelding 1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16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l-NL"/>
      </w:rPr>
      <w:drawing>
        <wp:anchor distT="0" distB="0" distL="114300" distR="114300" simplePos="0" relativeHeight="251661312" behindDoc="0" locked="0" layoutInCell="1" allowOverlap="1" wp14:anchorId="5637BA1C" wp14:editId="32EB9B3E">
          <wp:simplePos x="0" y="0"/>
          <wp:positionH relativeFrom="page">
            <wp:posOffset>3561080</wp:posOffset>
          </wp:positionH>
          <wp:positionV relativeFrom="page">
            <wp:posOffset>0</wp:posOffset>
          </wp:positionV>
          <wp:extent cx="467995" cy="1580515"/>
          <wp:effectExtent l="0" t="0" r="8255" b="635"/>
          <wp:wrapNone/>
          <wp:docPr id="4" name="Afbeelding 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6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l-NL"/>
      </w:rPr>
      <w:drawing>
        <wp:anchor distT="0" distB="0" distL="114300" distR="114300" simplePos="0" relativeHeight="251660288" behindDoc="1" locked="1" layoutInCell="1" allowOverlap="1" wp14:anchorId="13AF668E" wp14:editId="4AFDFE92">
          <wp:simplePos x="0" y="0"/>
          <wp:positionH relativeFrom="page">
            <wp:posOffset>3561080</wp:posOffset>
          </wp:positionH>
          <wp:positionV relativeFrom="page">
            <wp:posOffset>646430</wp:posOffset>
          </wp:positionV>
          <wp:extent cx="401320" cy="1088390"/>
          <wp:effectExtent l="0" t="0" r="0" b="0"/>
          <wp:wrapNone/>
          <wp:docPr id="5" name="Afbeelding 6" descr="Beschrijving: 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Beschrijving: RO_Beeldmerk_Blauw"/>
                  <pic:cNvPicPr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1088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l-NL"/>
      </w:rPr>
      <w:drawing>
        <wp:anchor distT="0" distB="0" distL="114300" distR="114300" simplePos="0" relativeHeight="251659264" behindDoc="1" locked="1" layoutInCell="1" allowOverlap="1" wp14:anchorId="0D1C0E98" wp14:editId="086891BF">
          <wp:simplePos x="0" y="0"/>
          <wp:positionH relativeFrom="column">
            <wp:posOffset>3287395</wp:posOffset>
          </wp:positionH>
          <wp:positionV relativeFrom="paragraph">
            <wp:posOffset>-297180</wp:posOffset>
          </wp:positionV>
          <wp:extent cx="2343150" cy="1581150"/>
          <wp:effectExtent l="0" t="0" r="0" b="0"/>
          <wp:wrapNone/>
          <wp:docPr id="6" name="Afbeelding 5" descr="Beschrijving: RO_IM_RW_Woordbeeld_Briefin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5" descr="Beschrijving: RO_IM_RW_Woordbeeld_Briefinprint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212D2D" w14:textId="77777777" w:rsidR="003E006A" w:rsidRDefault="003E006A">
    <w:pPr>
      <w:pStyle w:val="Koptekst"/>
    </w:pPr>
  </w:p>
  <w:p w14:paraId="45CEF7EE" w14:textId="77777777" w:rsidR="003E006A" w:rsidRDefault="003E006A">
    <w:pPr>
      <w:pStyle w:val="Koptekst"/>
    </w:pPr>
  </w:p>
  <w:p w14:paraId="300A4479" w14:textId="77777777" w:rsidR="003E006A" w:rsidRDefault="003E006A">
    <w:pPr>
      <w:pStyle w:val="Koptekst"/>
    </w:pPr>
  </w:p>
  <w:p w14:paraId="14F195B9" w14:textId="77777777" w:rsidR="003E006A" w:rsidRDefault="003E006A">
    <w:pPr>
      <w:pStyle w:val="Koptekst"/>
    </w:pPr>
  </w:p>
  <w:p w14:paraId="1309A3CA" w14:textId="77777777" w:rsidR="003E006A" w:rsidRDefault="003E006A">
    <w:pPr>
      <w:pStyle w:val="Koptekst"/>
    </w:pPr>
  </w:p>
  <w:p w14:paraId="73DD3E18" w14:textId="29D9B374" w:rsidR="003E006A" w:rsidRDefault="00BE7821">
    <w:pPr>
      <w:pStyle w:val="Koptekst"/>
    </w:pPr>
    <w:proofErr w:type="spellStart"/>
    <w:r>
      <w:t>DelD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1425E34"/>
    <w:multiLevelType w:val="hybridMultilevel"/>
    <w:tmpl w:val="6DA6D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D54C6C"/>
    <w:multiLevelType w:val="multilevel"/>
    <w:tmpl w:val="06962652"/>
    <w:numStyleLink w:val="Lijststijl"/>
  </w:abstractNum>
  <w:abstractNum w:abstractNumId="5">
    <w:nsid w:val="04AF55C7"/>
    <w:multiLevelType w:val="multilevel"/>
    <w:tmpl w:val="06962652"/>
    <w:numStyleLink w:val="Lijststijl"/>
  </w:abstractNum>
  <w:abstractNum w:abstractNumId="6">
    <w:nsid w:val="063964C2"/>
    <w:multiLevelType w:val="multilevel"/>
    <w:tmpl w:val="06962652"/>
    <w:numStyleLink w:val="Lijststijl"/>
  </w:abstractNum>
  <w:abstractNum w:abstractNumId="7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09483BD7"/>
    <w:multiLevelType w:val="multilevel"/>
    <w:tmpl w:val="06962652"/>
    <w:numStyleLink w:val="Lijststijl"/>
  </w:abstractNum>
  <w:abstractNum w:abstractNumId="9">
    <w:nsid w:val="0A9D5DE4"/>
    <w:multiLevelType w:val="multilevel"/>
    <w:tmpl w:val="06962652"/>
    <w:numStyleLink w:val="Lijststijl"/>
  </w:abstractNum>
  <w:abstractNum w:abstractNumId="10">
    <w:nsid w:val="108167B3"/>
    <w:multiLevelType w:val="hybridMultilevel"/>
    <w:tmpl w:val="AD52B38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2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3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4">
    <w:nsid w:val="1895513E"/>
    <w:multiLevelType w:val="multilevel"/>
    <w:tmpl w:val="06962652"/>
    <w:numStyleLink w:val="Lijststijl"/>
  </w:abstractNum>
  <w:abstractNum w:abstractNumId="15">
    <w:nsid w:val="189A7EE3"/>
    <w:multiLevelType w:val="hybridMultilevel"/>
    <w:tmpl w:val="5F48E080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1DEF22A0"/>
    <w:multiLevelType w:val="hybridMultilevel"/>
    <w:tmpl w:val="276839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575580"/>
    <w:multiLevelType w:val="hybridMultilevel"/>
    <w:tmpl w:val="9A0EB0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1851B59"/>
    <w:multiLevelType w:val="hybridMultilevel"/>
    <w:tmpl w:val="C8C24A8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6F82458"/>
    <w:multiLevelType w:val="multilevel"/>
    <w:tmpl w:val="6A8E5BD4"/>
    <w:numStyleLink w:val="Stijl2"/>
  </w:abstractNum>
  <w:abstractNum w:abstractNumId="21">
    <w:nsid w:val="27EA0490"/>
    <w:multiLevelType w:val="multilevel"/>
    <w:tmpl w:val="D6DAEA2C"/>
    <w:lvl w:ilvl="0">
      <w:start w:val="1"/>
      <w:numFmt w:val="decimal"/>
      <w:pStyle w:val="netwerkweergavenparagraaf"/>
      <w:lvlText w:val="%1. 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netwerkweergavenparagraaf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3">
    <w:nsid w:val="28A02D26"/>
    <w:multiLevelType w:val="hybridMultilevel"/>
    <w:tmpl w:val="00FC13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F61366"/>
    <w:multiLevelType w:val="hybridMultilevel"/>
    <w:tmpl w:val="566614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31CB79D8"/>
    <w:multiLevelType w:val="multilevel"/>
    <w:tmpl w:val="06962652"/>
    <w:numStyleLink w:val="Lijststijl"/>
  </w:abstractNum>
  <w:abstractNum w:abstractNumId="27">
    <w:nsid w:val="31E853D2"/>
    <w:multiLevelType w:val="multilevel"/>
    <w:tmpl w:val="06962652"/>
    <w:numStyleLink w:val="Lijststijl"/>
  </w:abstractNum>
  <w:abstractNum w:abstractNumId="28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36A6389A"/>
    <w:multiLevelType w:val="multilevel"/>
    <w:tmpl w:val="6A8E5BD4"/>
    <w:numStyleLink w:val="Stijl2"/>
  </w:abstractNum>
  <w:abstractNum w:abstractNumId="3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836E6E"/>
    <w:multiLevelType w:val="hybridMultilevel"/>
    <w:tmpl w:val="7E6A3A70"/>
    <w:lvl w:ilvl="0" w:tplc="3920D28A">
      <w:start w:val="1"/>
      <w:numFmt w:val="decimal"/>
      <w:lvlText w:val="R-KP-%1"/>
      <w:lvlJc w:val="left"/>
      <w:pPr>
        <w:tabs>
          <w:tab w:val="num" w:pos="720"/>
        </w:tabs>
        <w:ind w:left="0" w:firstLine="0"/>
      </w:pPr>
      <w:rPr>
        <w:rFonts w:ascii="Verdana" w:eastAsia="Times New Roman" w:hAnsi="Verdana" w:hint="default"/>
      </w:rPr>
    </w:lvl>
    <w:lvl w:ilvl="1" w:tplc="372866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E2A4EE">
      <w:start w:val="1"/>
      <w:numFmt w:val="decimal"/>
      <w:lvlText w:val="R-KR-%3"/>
      <w:lvlJc w:val="left"/>
      <w:pPr>
        <w:tabs>
          <w:tab w:val="num" w:pos="2700"/>
        </w:tabs>
        <w:ind w:left="1980" w:firstLine="0"/>
      </w:pPr>
      <w:rPr>
        <w:rFonts w:ascii="Verdana" w:eastAsia="Times New Roman" w:hAnsi="Verdana"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DB631B"/>
    <w:multiLevelType w:val="multilevel"/>
    <w:tmpl w:val="06962652"/>
    <w:numStyleLink w:val="Lijststijl"/>
  </w:abstractNum>
  <w:abstractNum w:abstractNumId="3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5">
    <w:nsid w:val="53F70427"/>
    <w:multiLevelType w:val="hybridMultilevel"/>
    <w:tmpl w:val="FA5AE7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CAF5D0D"/>
    <w:multiLevelType w:val="multilevel"/>
    <w:tmpl w:val="06962652"/>
    <w:numStyleLink w:val="Lijststijl"/>
  </w:abstractNum>
  <w:abstractNum w:abstractNumId="37">
    <w:nsid w:val="5EA22A92"/>
    <w:multiLevelType w:val="hybridMultilevel"/>
    <w:tmpl w:val="B0D8EBB8"/>
    <w:lvl w:ilvl="0" w:tplc="A74A3084">
      <w:start w:val="1"/>
      <w:numFmt w:val="decimal"/>
      <w:lvlText w:val="W-PO-%1"/>
      <w:lvlJc w:val="left"/>
      <w:pPr>
        <w:tabs>
          <w:tab w:val="num" w:pos="1080"/>
        </w:tabs>
        <w:ind w:left="720" w:hanging="720"/>
      </w:pPr>
      <w:rPr>
        <w:rFonts w:ascii="Verdana" w:eastAsia="Times New Roman" w:hAnsi="Verdana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A485F"/>
    <w:multiLevelType w:val="hybridMultilevel"/>
    <w:tmpl w:val="7432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F402FE"/>
    <w:multiLevelType w:val="hybridMultilevel"/>
    <w:tmpl w:val="0BA4FA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5A62206"/>
    <w:multiLevelType w:val="hybridMultilevel"/>
    <w:tmpl w:val="679C49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73665A"/>
    <w:multiLevelType w:val="hybridMultilevel"/>
    <w:tmpl w:val="91BC46A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8813B38"/>
    <w:multiLevelType w:val="hybridMultilevel"/>
    <w:tmpl w:val="2556BAE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9050C84"/>
    <w:multiLevelType w:val="multilevel"/>
    <w:tmpl w:val="06962652"/>
    <w:numStyleLink w:val="Lijststijl"/>
  </w:abstractNum>
  <w:abstractNum w:abstractNumId="45">
    <w:nsid w:val="796C060F"/>
    <w:multiLevelType w:val="hybridMultilevel"/>
    <w:tmpl w:val="7F729A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505DCC"/>
    <w:multiLevelType w:val="hybridMultilevel"/>
    <w:tmpl w:val="477496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6"/>
  </w:num>
  <w:num w:numId="4">
    <w:abstractNumId w:val="12"/>
  </w:num>
  <w:num w:numId="5">
    <w:abstractNumId w:val="20"/>
  </w:num>
  <w:num w:numId="6">
    <w:abstractNumId w:val="26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8"/>
  </w:num>
  <w:num w:numId="14">
    <w:abstractNumId w:val="4"/>
  </w:num>
  <w:num w:numId="15">
    <w:abstractNumId w:val="22"/>
  </w:num>
  <w:num w:numId="16">
    <w:abstractNumId w:val="30"/>
  </w:num>
  <w:num w:numId="17">
    <w:abstractNumId w:val="9"/>
  </w:num>
  <w:num w:numId="18">
    <w:abstractNumId w:val="27"/>
  </w:num>
  <w:num w:numId="19">
    <w:abstractNumId w:val="44"/>
  </w:num>
  <w:num w:numId="20">
    <w:abstractNumId w:val="14"/>
  </w:num>
  <w:num w:numId="21">
    <w:abstractNumId w:val="29"/>
  </w:num>
  <w:num w:numId="22">
    <w:abstractNumId w:val="32"/>
  </w:num>
  <w:num w:numId="23">
    <w:abstractNumId w:val="25"/>
  </w:num>
  <w:num w:numId="24">
    <w:abstractNumId w:val="34"/>
  </w:num>
  <w:num w:numId="25">
    <w:abstractNumId w:val="33"/>
  </w:num>
  <w:num w:numId="26">
    <w:abstractNumId w:val="7"/>
  </w:num>
  <w:num w:numId="27">
    <w:abstractNumId w:val="19"/>
  </w:num>
  <w:num w:numId="28">
    <w:abstractNumId w:val="28"/>
  </w:num>
  <w:num w:numId="29">
    <w:abstractNumId w:val="5"/>
  </w:num>
  <w:num w:numId="30">
    <w:abstractNumId w:val="21"/>
  </w:num>
  <w:num w:numId="31">
    <w:abstractNumId w:val="35"/>
  </w:num>
  <w:num w:numId="32">
    <w:abstractNumId w:val="18"/>
  </w:num>
  <w:num w:numId="33">
    <w:abstractNumId w:val="43"/>
  </w:num>
  <w:num w:numId="34">
    <w:abstractNumId w:val="10"/>
  </w:num>
  <w:num w:numId="35">
    <w:abstractNumId w:val="41"/>
  </w:num>
  <w:num w:numId="36">
    <w:abstractNumId w:val="46"/>
  </w:num>
  <w:num w:numId="37">
    <w:abstractNumId w:val="42"/>
  </w:num>
  <w:num w:numId="38">
    <w:abstractNumId w:val="37"/>
  </w:num>
  <w:num w:numId="39">
    <w:abstractNumId w:val="24"/>
  </w:num>
  <w:num w:numId="40">
    <w:abstractNumId w:val="40"/>
  </w:num>
  <w:num w:numId="41">
    <w:abstractNumId w:val="31"/>
  </w:num>
  <w:num w:numId="42">
    <w:abstractNumId w:val="45"/>
  </w:num>
  <w:num w:numId="43">
    <w:abstractNumId w:val="15"/>
  </w:num>
  <w:num w:numId="44">
    <w:abstractNumId w:val="3"/>
  </w:num>
  <w:num w:numId="45">
    <w:abstractNumId w:val="17"/>
  </w:num>
  <w:num w:numId="46">
    <w:abstractNumId w:val="16"/>
  </w:num>
  <w:num w:numId="47">
    <w:abstractNumId w:val="39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76"/>
    <w:rsid w:val="00005C36"/>
    <w:rsid w:val="000359FC"/>
    <w:rsid w:val="0006415C"/>
    <w:rsid w:val="000E1F3B"/>
    <w:rsid w:val="001038FA"/>
    <w:rsid w:val="001160FE"/>
    <w:rsid w:val="00120685"/>
    <w:rsid w:val="00140DAF"/>
    <w:rsid w:val="00146D44"/>
    <w:rsid w:val="00152D5E"/>
    <w:rsid w:val="001C68FF"/>
    <w:rsid w:val="001D6F03"/>
    <w:rsid w:val="001F5E49"/>
    <w:rsid w:val="0023420C"/>
    <w:rsid w:val="0025483D"/>
    <w:rsid w:val="002A6578"/>
    <w:rsid w:val="002B1092"/>
    <w:rsid w:val="002E0FD2"/>
    <w:rsid w:val="00383954"/>
    <w:rsid w:val="0038549E"/>
    <w:rsid w:val="00390AED"/>
    <w:rsid w:val="003B2FCE"/>
    <w:rsid w:val="003C4BF2"/>
    <w:rsid w:val="003E006A"/>
    <w:rsid w:val="0040142D"/>
    <w:rsid w:val="0040571B"/>
    <w:rsid w:val="00406D2B"/>
    <w:rsid w:val="00435CBC"/>
    <w:rsid w:val="00450447"/>
    <w:rsid w:val="00457BE0"/>
    <w:rsid w:val="0046750F"/>
    <w:rsid w:val="004742BA"/>
    <w:rsid w:val="004B0EA1"/>
    <w:rsid w:val="004D766D"/>
    <w:rsid w:val="004E027E"/>
    <w:rsid w:val="00520F1C"/>
    <w:rsid w:val="005303FB"/>
    <w:rsid w:val="005A4FBE"/>
    <w:rsid w:val="005D2CF1"/>
    <w:rsid w:val="005E046F"/>
    <w:rsid w:val="005E1F33"/>
    <w:rsid w:val="006006F5"/>
    <w:rsid w:val="00613BC3"/>
    <w:rsid w:val="00636632"/>
    <w:rsid w:val="006457D2"/>
    <w:rsid w:val="006D2E66"/>
    <w:rsid w:val="006F42D7"/>
    <w:rsid w:val="0072798C"/>
    <w:rsid w:val="00734643"/>
    <w:rsid w:val="007507E0"/>
    <w:rsid w:val="00763E63"/>
    <w:rsid w:val="007B07D7"/>
    <w:rsid w:val="007F4AEA"/>
    <w:rsid w:val="0082330E"/>
    <w:rsid w:val="00856EF1"/>
    <w:rsid w:val="0088501B"/>
    <w:rsid w:val="008A0270"/>
    <w:rsid w:val="008A4705"/>
    <w:rsid w:val="008B5830"/>
    <w:rsid w:val="008C274F"/>
    <w:rsid w:val="008D6564"/>
    <w:rsid w:val="008E3581"/>
    <w:rsid w:val="008E40D1"/>
    <w:rsid w:val="00905289"/>
    <w:rsid w:val="00906114"/>
    <w:rsid w:val="00922D21"/>
    <w:rsid w:val="00927671"/>
    <w:rsid w:val="00950101"/>
    <w:rsid w:val="00966C67"/>
    <w:rsid w:val="009B72F4"/>
    <w:rsid w:val="009C5CF5"/>
    <w:rsid w:val="00A32591"/>
    <w:rsid w:val="00A67E1A"/>
    <w:rsid w:val="00A72DC1"/>
    <w:rsid w:val="00A77ABF"/>
    <w:rsid w:val="00A863E9"/>
    <w:rsid w:val="00AB5039"/>
    <w:rsid w:val="00AD3B6B"/>
    <w:rsid w:val="00B022C4"/>
    <w:rsid w:val="00B128C7"/>
    <w:rsid w:val="00B559E9"/>
    <w:rsid w:val="00B5615F"/>
    <w:rsid w:val="00B72222"/>
    <w:rsid w:val="00B80650"/>
    <w:rsid w:val="00BB35F7"/>
    <w:rsid w:val="00BE7821"/>
    <w:rsid w:val="00BF514F"/>
    <w:rsid w:val="00C36FAA"/>
    <w:rsid w:val="00C71E6E"/>
    <w:rsid w:val="00CA55CC"/>
    <w:rsid w:val="00CD3276"/>
    <w:rsid w:val="00D24058"/>
    <w:rsid w:val="00D378FB"/>
    <w:rsid w:val="00D42281"/>
    <w:rsid w:val="00D849BA"/>
    <w:rsid w:val="00DA3555"/>
    <w:rsid w:val="00DD1C2A"/>
    <w:rsid w:val="00E0609A"/>
    <w:rsid w:val="00E23249"/>
    <w:rsid w:val="00E24B5A"/>
    <w:rsid w:val="00E35856"/>
    <w:rsid w:val="00E9441A"/>
    <w:rsid w:val="00ED7AB9"/>
    <w:rsid w:val="00EE5BBE"/>
    <w:rsid w:val="00F04CE9"/>
    <w:rsid w:val="00F65492"/>
    <w:rsid w:val="00F76E7A"/>
    <w:rsid w:val="00FB0705"/>
    <w:rsid w:val="00FD347A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19695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D3276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B022C4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B72222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Paginanummer">
    <w:name w:val="page number"/>
    <w:rsid w:val="00CD3276"/>
  </w:style>
  <w:style w:type="paragraph" w:customStyle="1" w:styleId="netwerkweergavenparagraaf">
    <w:name w:val="netwerkweergaven paragraaf"/>
    <w:basedOn w:val="Standaard"/>
    <w:rsid w:val="00CD3276"/>
    <w:pPr>
      <w:numPr>
        <w:ilvl w:val="1"/>
        <w:numId w:val="3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D3276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B022C4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B72222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Paginanummer">
    <w:name w:val="page number"/>
    <w:rsid w:val="00CD3276"/>
  </w:style>
  <w:style w:type="paragraph" w:customStyle="1" w:styleId="netwerkweergavenparagraaf">
    <w:name w:val="netwerkweergaven paragraaf"/>
    <w:basedOn w:val="Standaard"/>
    <w:rsid w:val="00CD3276"/>
    <w:pPr>
      <w:numPr>
        <w:ilvl w:val="1"/>
        <w:numId w:val="3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8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47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png"/><Relationship Id="rId1" Type="http://schemas.openxmlformats.org/officeDocument/2006/relationships/image" Target="media/image3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rgbClr val="007BC7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_Publisher xmlns="http://schemas.microsoft.com/sharepoint/v3/fields">RWS, ICG</_Publisher>
    <Publicatie_x0020_datum xmlns="93331081-eed1-4b52-85f9-6ed5102967d8">2016-09-05T22:00:00+00:00</Publicatie_x0020_datum>
    <Publicaties xmlns="f66cedc3-28f3-4807-91e3-864d607db87f">Model</Publicaties>
    <Laatste_x0020_versie xmlns="f66cedc3-28f3-4807-91e3-864d607db87f">1.0</Laatste_x0020_versi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701E915-B91B-49DD-A86F-B2C6A48381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4068D4-4AA7-4E66-82F9-F0A90188B160}">
  <ds:schemaRefs>
    <ds:schemaRef ds:uri="http://purl.org/dc/dcmitype/"/>
    <ds:schemaRef ds:uri="http://purl.org/dc/terms/"/>
    <ds:schemaRef ds:uri="93331081-eed1-4b52-85f9-6ed5102967d8"/>
    <ds:schemaRef ds:uri="http://schemas.microsoft.com/office/2006/documentManagement/types"/>
    <ds:schemaRef ds:uri="f66cedc3-28f3-4807-91e3-864d607db87f"/>
    <ds:schemaRef ds:uri="http://www.w3.org/XML/1998/namespace"/>
    <ds:schemaRef ds:uri="http://schemas.microsoft.com/sharepoint/v3/field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8299279-D95A-4429-8FF6-2A7F637D7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6cedc3-28f3-4807-91e3-864d607db87f"/>
    <ds:schemaRef ds:uri="http://schemas.microsoft.com/sharepoint/v3/fields"/>
    <ds:schemaRef ds:uri="93331081-eed1-4b52-85f9-6ed5102967d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378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11a Formulier Waarnemingsrapport met toelichting</dc:title>
  <dc:creator>Sol, René (GPO)</dc:creator>
  <cp:keywords>SCB Waarnemingsrapport Waarnemingsformulier Waarneming Waarnemingen Waarnemer</cp:keywords>
  <cp:lastModifiedBy>Gerits, Pascal  (GPO)</cp:lastModifiedBy>
  <cp:revision>5</cp:revision>
  <cp:lastPrinted>2015-04-20T09:11:00Z</cp:lastPrinted>
  <dcterms:created xsi:type="dcterms:W3CDTF">2016-10-03T14:40:00Z</dcterms:created>
  <dcterms:modified xsi:type="dcterms:W3CDTF">2018-01-19T17:07:00Z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0x01010081140FC756ABE140A04D9DC667051A0C</vt:lpwstr>
  </property>
  <property fmtid="{D5CDD505-2E9C-101B-9397-08002B2CF9AE}" pid="3" name="Order">
    <vt:r8>20400</vt:r8>
  </property>
</Properties>
</file>